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89AFA" w14:textId="77777777" w:rsidR="0097009D" w:rsidRDefault="00000000">
      <w:pPr>
        <w:pStyle w:val="Title"/>
        <w:jc w:val="center"/>
      </w:pPr>
      <w:r>
        <w:t>Year 7 Lesson 1: AI Bingo Cards</w:t>
      </w:r>
    </w:p>
    <w:p w14:paraId="2C2E5FE2" w14:textId="77777777" w:rsidR="0097009D" w:rsidRDefault="00000000">
      <w:pPr>
        <w:pStyle w:val="Heading1"/>
      </w:pPr>
      <w:r>
        <w:t>Instructions for Teacher</w:t>
      </w:r>
    </w:p>
    <w:p w14:paraId="0A212CB5" w14:textId="77777777" w:rsidR="0097009D" w:rsidRDefault="00000000">
      <w:r>
        <w:t>Print these bingo cards (one per student) and cut them out. Students mingle and find classmates who have used each AI application. That person signs their name in the box. First to complete a line (horizontal, vertical, or diagonal) wins!</w:t>
      </w:r>
    </w:p>
    <w:p w14:paraId="35BCD9CC" w14:textId="77777777" w:rsidR="0097009D" w:rsidRDefault="0097009D"/>
    <w:p w14:paraId="28FC29DF" w14:textId="77777777" w:rsidR="0097009D" w:rsidRDefault="00000000">
      <w:r>
        <w:br w:type="page"/>
      </w:r>
    </w:p>
    <w:p w14:paraId="6CDF23C7" w14:textId="77777777" w:rsidR="0097009D" w:rsidRDefault="00000000">
      <w:pPr>
        <w:pStyle w:val="Heading2"/>
        <w:jc w:val="center"/>
      </w:pPr>
      <w:r>
        <w:lastRenderedPageBreak/>
        <w:t>AI BINGO - Card 1</w:t>
      </w:r>
    </w:p>
    <w:p w14:paraId="476C8C58" w14:textId="77777777" w:rsidR="0097009D" w:rsidRDefault="00000000">
      <w:r>
        <w:t>Find someone who has used each AI application and get their signature:</w:t>
      </w:r>
    </w:p>
    <w:p w14:paraId="2A50D9F9" w14:textId="77777777" w:rsidR="0097009D" w:rsidRDefault="0097009D"/>
    <w:tbl>
      <w:tblPr>
        <w:tblStyle w:val="TableGrid"/>
        <w:tblW w:w="8885" w:type="dxa"/>
        <w:tblLook w:val="04A0" w:firstRow="1" w:lastRow="0" w:firstColumn="1" w:lastColumn="0" w:noHBand="0" w:noVBand="1"/>
      </w:tblPr>
      <w:tblGrid>
        <w:gridCol w:w="2577"/>
        <w:gridCol w:w="2146"/>
        <w:gridCol w:w="2147"/>
        <w:gridCol w:w="2015"/>
      </w:tblGrid>
      <w:tr w:rsidR="0097009D" w14:paraId="73DFD876" w14:textId="77777777" w:rsidTr="002848EC">
        <w:trPr>
          <w:trHeight w:val="1700"/>
        </w:trPr>
        <w:tc>
          <w:tcPr>
            <w:tcW w:w="2411" w:type="dxa"/>
          </w:tcPr>
          <w:p w14:paraId="49946F49" w14:textId="77777777" w:rsidR="002848EC" w:rsidRPr="002848EC" w:rsidRDefault="002848EC" w:rsidP="002848EC">
            <w:pPr>
              <w:jc w:val="center"/>
              <w:rPr>
                <w:b/>
                <w:bCs/>
              </w:rPr>
            </w:pPr>
          </w:p>
          <w:p w14:paraId="274A6352" w14:textId="77777777" w:rsidR="002848EC" w:rsidRPr="002848EC" w:rsidRDefault="002848EC" w:rsidP="002848EC">
            <w:pPr>
              <w:jc w:val="center"/>
              <w:rPr>
                <w:b/>
                <w:bCs/>
              </w:rPr>
            </w:pPr>
          </w:p>
          <w:p w14:paraId="7AC6DC4D" w14:textId="5E7E1DCE" w:rsidR="0097009D" w:rsidRPr="002848EC" w:rsidRDefault="00000000" w:rsidP="002848EC">
            <w:pPr>
              <w:jc w:val="center"/>
              <w:rPr>
                <w:b/>
                <w:bCs/>
              </w:rPr>
            </w:pPr>
            <w:r w:rsidRPr="002848EC">
              <w:rPr>
                <w:b/>
                <w:bCs/>
              </w:rPr>
              <w:t>Autocorrect/predictive text</w:t>
            </w:r>
          </w:p>
        </w:tc>
        <w:tc>
          <w:tcPr>
            <w:tcW w:w="2162" w:type="dxa"/>
          </w:tcPr>
          <w:p w14:paraId="4C318F9D" w14:textId="77777777" w:rsidR="002848EC" w:rsidRPr="002848EC" w:rsidRDefault="002848EC" w:rsidP="002848EC">
            <w:pPr>
              <w:jc w:val="center"/>
              <w:rPr>
                <w:b/>
                <w:bCs/>
              </w:rPr>
            </w:pPr>
          </w:p>
          <w:p w14:paraId="78A0045A" w14:textId="77777777" w:rsidR="002848EC" w:rsidRPr="002848EC" w:rsidRDefault="002848EC" w:rsidP="002848EC">
            <w:pPr>
              <w:jc w:val="center"/>
              <w:rPr>
                <w:b/>
                <w:bCs/>
              </w:rPr>
            </w:pPr>
          </w:p>
          <w:p w14:paraId="39FE74AD" w14:textId="245F572C" w:rsidR="0097009D" w:rsidRPr="002848EC" w:rsidRDefault="00000000" w:rsidP="002848EC">
            <w:pPr>
              <w:jc w:val="center"/>
              <w:rPr>
                <w:b/>
                <w:bCs/>
              </w:rPr>
            </w:pPr>
            <w:r w:rsidRPr="002848EC">
              <w:rPr>
                <w:b/>
                <w:bCs/>
              </w:rPr>
              <w:t>Game AI opponents</w:t>
            </w:r>
          </w:p>
        </w:tc>
        <w:tc>
          <w:tcPr>
            <w:tcW w:w="2163" w:type="dxa"/>
          </w:tcPr>
          <w:p w14:paraId="384EA7F9" w14:textId="77777777" w:rsidR="002848EC" w:rsidRPr="002848EC" w:rsidRDefault="002848EC" w:rsidP="002848EC">
            <w:pPr>
              <w:jc w:val="center"/>
              <w:rPr>
                <w:b/>
                <w:bCs/>
              </w:rPr>
            </w:pPr>
          </w:p>
          <w:p w14:paraId="4D4F0527" w14:textId="77777777" w:rsidR="002848EC" w:rsidRPr="002848EC" w:rsidRDefault="002848EC" w:rsidP="002848EC">
            <w:pPr>
              <w:jc w:val="center"/>
              <w:rPr>
                <w:b/>
                <w:bCs/>
              </w:rPr>
            </w:pPr>
          </w:p>
          <w:p w14:paraId="71CEF0AE" w14:textId="3C8ECCAE" w:rsidR="0097009D" w:rsidRPr="002848EC" w:rsidRDefault="00000000" w:rsidP="002848EC">
            <w:pPr>
              <w:jc w:val="center"/>
              <w:rPr>
                <w:b/>
                <w:bCs/>
              </w:rPr>
            </w:pPr>
            <w:r w:rsidRPr="002848EC">
              <w:rPr>
                <w:b/>
                <w:bCs/>
              </w:rPr>
              <w:t>YouTube suggestions</w:t>
            </w:r>
          </w:p>
        </w:tc>
        <w:tc>
          <w:tcPr>
            <w:tcW w:w="2149" w:type="dxa"/>
          </w:tcPr>
          <w:p w14:paraId="7DF6BEC3" w14:textId="77777777" w:rsidR="002848EC" w:rsidRPr="002848EC" w:rsidRDefault="002848EC" w:rsidP="002848EC">
            <w:pPr>
              <w:jc w:val="center"/>
              <w:rPr>
                <w:b/>
                <w:bCs/>
              </w:rPr>
            </w:pPr>
          </w:p>
          <w:p w14:paraId="11F60E12" w14:textId="77777777" w:rsidR="002848EC" w:rsidRPr="002848EC" w:rsidRDefault="002848EC" w:rsidP="002848EC">
            <w:pPr>
              <w:jc w:val="center"/>
              <w:rPr>
                <w:b/>
                <w:bCs/>
              </w:rPr>
            </w:pPr>
          </w:p>
          <w:p w14:paraId="2AF42944" w14:textId="7E014662" w:rsidR="0097009D" w:rsidRPr="002848EC" w:rsidRDefault="00000000" w:rsidP="002848EC">
            <w:pPr>
              <w:jc w:val="center"/>
              <w:rPr>
                <w:b/>
                <w:bCs/>
              </w:rPr>
            </w:pPr>
            <w:r w:rsidRPr="002848EC">
              <w:rPr>
                <w:b/>
                <w:bCs/>
              </w:rPr>
              <w:t>TikTok For You page</w:t>
            </w:r>
          </w:p>
        </w:tc>
      </w:tr>
      <w:tr w:rsidR="0097009D" w14:paraId="0CE757CE" w14:textId="77777777" w:rsidTr="002848EC">
        <w:trPr>
          <w:trHeight w:val="1700"/>
        </w:trPr>
        <w:tc>
          <w:tcPr>
            <w:tcW w:w="2411" w:type="dxa"/>
          </w:tcPr>
          <w:p w14:paraId="4A5CC8A5" w14:textId="77777777" w:rsidR="002848EC" w:rsidRPr="002848EC" w:rsidRDefault="002848EC" w:rsidP="002848EC">
            <w:pPr>
              <w:jc w:val="center"/>
              <w:rPr>
                <w:b/>
                <w:bCs/>
              </w:rPr>
            </w:pPr>
          </w:p>
          <w:p w14:paraId="28631F77" w14:textId="77777777" w:rsidR="002848EC" w:rsidRPr="002848EC" w:rsidRDefault="002848EC" w:rsidP="002848EC">
            <w:pPr>
              <w:jc w:val="center"/>
              <w:rPr>
                <w:b/>
                <w:bCs/>
              </w:rPr>
            </w:pPr>
          </w:p>
          <w:p w14:paraId="6D8020FF" w14:textId="648A4AC4" w:rsidR="0097009D" w:rsidRPr="002848EC" w:rsidRDefault="00000000" w:rsidP="002848EC">
            <w:pPr>
              <w:jc w:val="center"/>
              <w:rPr>
                <w:b/>
                <w:bCs/>
              </w:rPr>
            </w:pPr>
            <w:r w:rsidRPr="002848EC">
              <w:rPr>
                <w:b/>
                <w:bCs/>
              </w:rPr>
              <w:t>Smart speaker (Alexa/Google)</w:t>
            </w:r>
          </w:p>
        </w:tc>
        <w:tc>
          <w:tcPr>
            <w:tcW w:w="2162" w:type="dxa"/>
          </w:tcPr>
          <w:p w14:paraId="474DE7DF" w14:textId="77777777" w:rsidR="002848EC" w:rsidRPr="002848EC" w:rsidRDefault="002848EC" w:rsidP="002848EC">
            <w:pPr>
              <w:jc w:val="center"/>
              <w:rPr>
                <w:b/>
                <w:bCs/>
              </w:rPr>
            </w:pPr>
          </w:p>
          <w:p w14:paraId="328D0713" w14:textId="77777777" w:rsidR="002848EC" w:rsidRPr="002848EC" w:rsidRDefault="002848EC" w:rsidP="002848EC">
            <w:pPr>
              <w:jc w:val="center"/>
              <w:rPr>
                <w:b/>
                <w:bCs/>
              </w:rPr>
            </w:pPr>
          </w:p>
          <w:p w14:paraId="677ED9D6" w14:textId="12C534F3" w:rsidR="0097009D" w:rsidRPr="002848EC" w:rsidRDefault="00000000" w:rsidP="002848EC">
            <w:pPr>
              <w:jc w:val="center"/>
              <w:rPr>
                <w:b/>
                <w:bCs/>
              </w:rPr>
            </w:pPr>
            <w:r w:rsidRPr="002848EC">
              <w:rPr>
                <w:b/>
                <w:bCs/>
              </w:rPr>
              <w:t>Voice-to-text</w:t>
            </w:r>
          </w:p>
        </w:tc>
        <w:tc>
          <w:tcPr>
            <w:tcW w:w="2163" w:type="dxa"/>
          </w:tcPr>
          <w:p w14:paraId="48C05DB9" w14:textId="77777777" w:rsidR="002848EC" w:rsidRPr="002848EC" w:rsidRDefault="002848EC" w:rsidP="002848EC">
            <w:pPr>
              <w:jc w:val="center"/>
              <w:rPr>
                <w:b/>
                <w:bCs/>
              </w:rPr>
            </w:pPr>
          </w:p>
          <w:p w14:paraId="0716359A" w14:textId="77777777" w:rsidR="002848EC" w:rsidRPr="002848EC" w:rsidRDefault="002848EC" w:rsidP="002848EC">
            <w:pPr>
              <w:jc w:val="center"/>
              <w:rPr>
                <w:b/>
                <w:bCs/>
              </w:rPr>
            </w:pPr>
          </w:p>
          <w:p w14:paraId="0877C2AF" w14:textId="16D867E3" w:rsidR="0097009D" w:rsidRPr="002848EC" w:rsidRDefault="00000000" w:rsidP="002848EC">
            <w:pPr>
              <w:jc w:val="center"/>
              <w:rPr>
                <w:b/>
                <w:bCs/>
              </w:rPr>
            </w:pPr>
            <w:r w:rsidRPr="002848EC">
              <w:rPr>
                <w:b/>
                <w:bCs/>
              </w:rPr>
              <w:t>Face recognition on phone</w:t>
            </w:r>
          </w:p>
        </w:tc>
        <w:tc>
          <w:tcPr>
            <w:tcW w:w="2149" w:type="dxa"/>
          </w:tcPr>
          <w:p w14:paraId="71050C72" w14:textId="77777777" w:rsidR="002848EC" w:rsidRPr="002848EC" w:rsidRDefault="002848EC" w:rsidP="002848EC">
            <w:pPr>
              <w:jc w:val="center"/>
              <w:rPr>
                <w:b/>
                <w:bCs/>
              </w:rPr>
            </w:pPr>
          </w:p>
          <w:p w14:paraId="545C2AAA" w14:textId="77777777" w:rsidR="002848EC" w:rsidRPr="002848EC" w:rsidRDefault="002848EC" w:rsidP="002848EC">
            <w:pPr>
              <w:jc w:val="center"/>
              <w:rPr>
                <w:b/>
                <w:bCs/>
              </w:rPr>
            </w:pPr>
          </w:p>
          <w:p w14:paraId="7574622D" w14:textId="69BB5FEE" w:rsidR="0097009D" w:rsidRPr="002848EC" w:rsidRDefault="00000000" w:rsidP="002848EC">
            <w:pPr>
              <w:jc w:val="center"/>
              <w:rPr>
                <w:b/>
                <w:bCs/>
              </w:rPr>
            </w:pPr>
            <w:r w:rsidRPr="002848EC">
              <w:rPr>
                <w:b/>
                <w:bCs/>
              </w:rPr>
              <w:t>Smart home devices</w:t>
            </w:r>
          </w:p>
        </w:tc>
      </w:tr>
      <w:tr w:rsidR="0097009D" w14:paraId="6408B5D8" w14:textId="77777777" w:rsidTr="002848EC">
        <w:trPr>
          <w:trHeight w:val="1700"/>
        </w:trPr>
        <w:tc>
          <w:tcPr>
            <w:tcW w:w="2411" w:type="dxa"/>
          </w:tcPr>
          <w:p w14:paraId="050B4F10" w14:textId="77777777" w:rsidR="002848EC" w:rsidRPr="002848EC" w:rsidRDefault="002848EC" w:rsidP="002848EC">
            <w:pPr>
              <w:jc w:val="center"/>
              <w:rPr>
                <w:b/>
                <w:bCs/>
              </w:rPr>
            </w:pPr>
          </w:p>
          <w:p w14:paraId="6F107272" w14:textId="77777777" w:rsidR="002848EC" w:rsidRPr="002848EC" w:rsidRDefault="002848EC" w:rsidP="002848EC">
            <w:pPr>
              <w:jc w:val="center"/>
              <w:rPr>
                <w:b/>
                <w:bCs/>
              </w:rPr>
            </w:pPr>
          </w:p>
          <w:p w14:paraId="22202C44" w14:textId="1DE4D6C8" w:rsidR="0097009D" w:rsidRPr="002848EC" w:rsidRDefault="00000000" w:rsidP="002848EC">
            <w:pPr>
              <w:jc w:val="center"/>
              <w:rPr>
                <w:b/>
                <w:bCs/>
              </w:rPr>
            </w:pPr>
            <w:r w:rsidRPr="002848EC">
              <w:rPr>
                <w:b/>
                <w:bCs/>
              </w:rPr>
              <w:t>Chatbots on websites</w:t>
            </w:r>
          </w:p>
        </w:tc>
        <w:tc>
          <w:tcPr>
            <w:tcW w:w="2162" w:type="dxa"/>
          </w:tcPr>
          <w:p w14:paraId="51F8E582" w14:textId="77777777" w:rsidR="002848EC" w:rsidRPr="002848EC" w:rsidRDefault="002848EC" w:rsidP="002848EC">
            <w:pPr>
              <w:jc w:val="center"/>
              <w:rPr>
                <w:b/>
                <w:bCs/>
              </w:rPr>
            </w:pPr>
          </w:p>
          <w:p w14:paraId="3AB26E4E" w14:textId="77777777" w:rsidR="002848EC" w:rsidRPr="002848EC" w:rsidRDefault="002848EC" w:rsidP="002848EC">
            <w:pPr>
              <w:jc w:val="center"/>
              <w:rPr>
                <w:b/>
                <w:bCs/>
              </w:rPr>
            </w:pPr>
          </w:p>
          <w:p w14:paraId="474EE98B" w14:textId="548984A4" w:rsidR="0097009D" w:rsidRPr="002848EC" w:rsidRDefault="00000000" w:rsidP="002848EC">
            <w:pPr>
              <w:jc w:val="center"/>
              <w:rPr>
                <w:b/>
                <w:bCs/>
              </w:rPr>
            </w:pPr>
            <w:r w:rsidRPr="002848EC">
              <w:rPr>
                <w:b/>
                <w:bCs/>
              </w:rPr>
              <w:t>Photo face grouping</w:t>
            </w:r>
          </w:p>
        </w:tc>
        <w:tc>
          <w:tcPr>
            <w:tcW w:w="2163" w:type="dxa"/>
          </w:tcPr>
          <w:p w14:paraId="7AF32E14" w14:textId="77777777" w:rsidR="002848EC" w:rsidRPr="002848EC" w:rsidRDefault="002848EC" w:rsidP="002848EC">
            <w:pPr>
              <w:jc w:val="center"/>
              <w:rPr>
                <w:b/>
                <w:bCs/>
              </w:rPr>
            </w:pPr>
          </w:p>
          <w:p w14:paraId="30189786" w14:textId="77777777" w:rsidR="002848EC" w:rsidRPr="002848EC" w:rsidRDefault="002848EC" w:rsidP="002848EC">
            <w:pPr>
              <w:jc w:val="center"/>
              <w:rPr>
                <w:b/>
                <w:bCs/>
              </w:rPr>
            </w:pPr>
          </w:p>
          <w:p w14:paraId="39626638" w14:textId="5E3B9D90" w:rsidR="0097009D" w:rsidRPr="002848EC" w:rsidRDefault="00000000" w:rsidP="002848EC">
            <w:pPr>
              <w:jc w:val="center"/>
              <w:rPr>
                <w:b/>
                <w:bCs/>
              </w:rPr>
            </w:pPr>
            <w:r w:rsidRPr="002848EC">
              <w:rPr>
                <w:b/>
                <w:bCs/>
              </w:rPr>
              <w:t>Spotify recommendations</w:t>
            </w:r>
          </w:p>
        </w:tc>
        <w:tc>
          <w:tcPr>
            <w:tcW w:w="2149" w:type="dxa"/>
          </w:tcPr>
          <w:p w14:paraId="68ED9642" w14:textId="77777777" w:rsidR="002848EC" w:rsidRPr="002848EC" w:rsidRDefault="002848EC" w:rsidP="002848EC">
            <w:pPr>
              <w:jc w:val="center"/>
              <w:rPr>
                <w:b/>
                <w:bCs/>
              </w:rPr>
            </w:pPr>
          </w:p>
          <w:p w14:paraId="0C09B5F3" w14:textId="77777777" w:rsidR="002848EC" w:rsidRPr="002848EC" w:rsidRDefault="002848EC" w:rsidP="002848EC">
            <w:pPr>
              <w:jc w:val="center"/>
              <w:rPr>
                <w:b/>
                <w:bCs/>
              </w:rPr>
            </w:pPr>
          </w:p>
          <w:p w14:paraId="0EF83B54" w14:textId="7DAA5EF4" w:rsidR="0097009D" w:rsidRPr="002848EC" w:rsidRDefault="00000000" w:rsidP="002848EC">
            <w:pPr>
              <w:jc w:val="center"/>
              <w:rPr>
                <w:b/>
                <w:bCs/>
              </w:rPr>
            </w:pPr>
            <w:r w:rsidRPr="002848EC">
              <w:rPr>
                <w:b/>
                <w:bCs/>
              </w:rPr>
              <w:t>Snapchat filters</w:t>
            </w:r>
          </w:p>
        </w:tc>
      </w:tr>
      <w:tr w:rsidR="0097009D" w14:paraId="3B26C628" w14:textId="77777777" w:rsidTr="002848EC">
        <w:trPr>
          <w:trHeight w:val="1700"/>
        </w:trPr>
        <w:tc>
          <w:tcPr>
            <w:tcW w:w="2411" w:type="dxa"/>
          </w:tcPr>
          <w:p w14:paraId="7CDA311D" w14:textId="77777777" w:rsidR="002848EC" w:rsidRPr="002848EC" w:rsidRDefault="002848EC" w:rsidP="002848EC">
            <w:pPr>
              <w:jc w:val="center"/>
              <w:rPr>
                <w:b/>
                <w:bCs/>
              </w:rPr>
            </w:pPr>
          </w:p>
          <w:p w14:paraId="3128C838" w14:textId="77777777" w:rsidR="002848EC" w:rsidRPr="002848EC" w:rsidRDefault="002848EC" w:rsidP="002848EC">
            <w:pPr>
              <w:jc w:val="center"/>
              <w:rPr>
                <w:b/>
                <w:bCs/>
              </w:rPr>
            </w:pPr>
          </w:p>
          <w:p w14:paraId="3D34FF61" w14:textId="599B2D61" w:rsidR="0097009D" w:rsidRPr="002848EC" w:rsidRDefault="00000000" w:rsidP="002848EC">
            <w:pPr>
              <w:jc w:val="center"/>
              <w:rPr>
                <w:b/>
                <w:bCs/>
              </w:rPr>
            </w:pPr>
            <w:r w:rsidRPr="002848EC">
              <w:rPr>
                <w:b/>
                <w:bCs/>
              </w:rPr>
              <w:t>Email spam filter</w:t>
            </w:r>
          </w:p>
        </w:tc>
        <w:tc>
          <w:tcPr>
            <w:tcW w:w="2162" w:type="dxa"/>
          </w:tcPr>
          <w:p w14:paraId="5C160BD5" w14:textId="77777777" w:rsidR="002848EC" w:rsidRPr="002848EC" w:rsidRDefault="002848EC" w:rsidP="002848EC">
            <w:pPr>
              <w:jc w:val="center"/>
              <w:rPr>
                <w:b/>
                <w:bCs/>
              </w:rPr>
            </w:pPr>
          </w:p>
          <w:p w14:paraId="68ED3F8A" w14:textId="77777777" w:rsidR="002848EC" w:rsidRPr="002848EC" w:rsidRDefault="002848EC" w:rsidP="002848EC">
            <w:pPr>
              <w:jc w:val="center"/>
              <w:rPr>
                <w:b/>
                <w:bCs/>
              </w:rPr>
            </w:pPr>
          </w:p>
          <w:p w14:paraId="3535F2E6" w14:textId="54D0CA49" w:rsidR="0097009D" w:rsidRPr="002848EC" w:rsidRDefault="00000000" w:rsidP="002848EC">
            <w:pPr>
              <w:jc w:val="center"/>
              <w:rPr>
                <w:b/>
                <w:bCs/>
              </w:rPr>
            </w:pPr>
            <w:r w:rsidRPr="002848EC">
              <w:rPr>
                <w:b/>
                <w:bCs/>
              </w:rPr>
              <w:t>Netflix recommendations</w:t>
            </w:r>
          </w:p>
        </w:tc>
        <w:tc>
          <w:tcPr>
            <w:tcW w:w="2163" w:type="dxa"/>
          </w:tcPr>
          <w:p w14:paraId="53D9AEB0" w14:textId="77777777" w:rsidR="002848EC" w:rsidRPr="002848EC" w:rsidRDefault="002848EC" w:rsidP="002848EC">
            <w:pPr>
              <w:jc w:val="center"/>
              <w:rPr>
                <w:b/>
                <w:bCs/>
              </w:rPr>
            </w:pPr>
          </w:p>
          <w:p w14:paraId="29A746CD" w14:textId="77777777" w:rsidR="002848EC" w:rsidRPr="002848EC" w:rsidRDefault="002848EC" w:rsidP="002848EC">
            <w:pPr>
              <w:jc w:val="center"/>
              <w:rPr>
                <w:b/>
                <w:bCs/>
              </w:rPr>
            </w:pPr>
          </w:p>
          <w:p w14:paraId="71B4200B" w14:textId="610F7924" w:rsidR="0097009D" w:rsidRPr="002848EC" w:rsidRDefault="00000000" w:rsidP="002848EC">
            <w:pPr>
              <w:jc w:val="center"/>
              <w:rPr>
                <w:b/>
                <w:bCs/>
              </w:rPr>
            </w:pPr>
            <w:r w:rsidRPr="002848EC">
              <w:rPr>
                <w:b/>
                <w:bCs/>
              </w:rPr>
              <w:t>Instagram filters</w:t>
            </w:r>
          </w:p>
        </w:tc>
        <w:tc>
          <w:tcPr>
            <w:tcW w:w="2149" w:type="dxa"/>
          </w:tcPr>
          <w:p w14:paraId="6D507DA6" w14:textId="77777777" w:rsidR="002848EC" w:rsidRPr="002848EC" w:rsidRDefault="002848EC" w:rsidP="002848EC">
            <w:pPr>
              <w:jc w:val="center"/>
              <w:rPr>
                <w:b/>
                <w:bCs/>
              </w:rPr>
            </w:pPr>
          </w:p>
          <w:p w14:paraId="179B74A3" w14:textId="77777777" w:rsidR="002848EC" w:rsidRPr="002848EC" w:rsidRDefault="002848EC" w:rsidP="002848EC">
            <w:pPr>
              <w:jc w:val="center"/>
              <w:rPr>
                <w:b/>
                <w:bCs/>
              </w:rPr>
            </w:pPr>
          </w:p>
          <w:p w14:paraId="263E3292" w14:textId="43F1356D" w:rsidR="0097009D" w:rsidRPr="002848EC" w:rsidRDefault="00000000" w:rsidP="002848EC">
            <w:pPr>
              <w:jc w:val="center"/>
              <w:rPr>
                <w:b/>
                <w:bCs/>
              </w:rPr>
            </w:pPr>
            <w:r w:rsidRPr="002848EC">
              <w:rPr>
                <w:b/>
                <w:bCs/>
              </w:rPr>
              <w:t>Google Maps navigation</w:t>
            </w:r>
          </w:p>
        </w:tc>
      </w:tr>
    </w:tbl>
    <w:p w14:paraId="598CD26F" w14:textId="77777777" w:rsidR="0097009D" w:rsidRDefault="0097009D"/>
    <w:p w14:paraId="0A71C75E" w14:textId="77777777" w:rsidR="0097009D" w:rsidRDefault="00000000">
      <w:r>
        <w:br w:type="page"/>
      </w:r>
    </w:p>
    <w:p w14:paraId="49FA08DC" w14:textId="77777777" w:rsidR="0097009D" w:rsidRDefault="00000000">
      <w:pPr>
        <w:pStyle w:val="Heading2"/>
        <w:jc w:val="center"/>
      </w:pPr>
      <w:r>
        <w:lastRenderedPageBreak/>
        <w:t>AI BINGO - Card 2</w:t>
      </w:r>
    </w:p>
    <w:p w14:paraId="1832C41B" w14:textId="77777777" w:rsidR="0097009D" w:rsidRDefault="00000000">
      <w:r>
        <w:t>Find someone who has used each AI application and get their signature:</w:t>
      </w:r>
    </w:p>
    <w:p w14:paraId="6E99EDAA" w14:textId="77777777" w:rsidR="0097009D" w:rsidRDefault="0097009D"/>
    <w:tbl>
      <w:tblPr>
        <w:tblStyle w:val="TableGrid"/>
        <w:tblW w:w="0" w:type="auto"/>
        <w:tblLook w:val="04A0" w:firstRow="1" w:lastRow="0" w:firstColumn="1" w:lastColumn="0" w:noHBand="0" w:noVBand="1"/>
      </w:tblPr>
      <w:tblGrid>
        <w:gridCol w:w="2576"/>
        <w:gridCol w:w="2135"/>
        <w:gridCol w:w="2009"/>
        <w:gridCol w:w="2136"/>
      </w:tblGrid>
      <w:tr w:rsidR="0097009D" w14:paraId="0286418D" w14:textId="77777777" w:rsidTr="002848EC">
        <w:trPr>
          <w:trHeight w:val="1653"/>
        </w:trPr>
        <w:tc>
          <w:tcPr>
            <w:tcW w:w="2398" w:type="dxa"/>
          </w:tcPr>
          <w:p w14:paraId="0125FEDE" w14:textId="77777777" w:rsidR="002848EC" w:rsidRPr="002848EC" w:rsidRDefault="002848EC">
            <w:pPr>
              <w:jc w:val="center"/>
              <w:rPr>
                <w:b/>
                <w:bCs/>
              </w:rPr>
            </w:pPr>
          </w:p>
          <w:p w14:paraId="448A30CE" w14:textId="77777777" w:rsidR="002848EC" w:rsidRPr="002848EC" w:rsidRDefault="002848EC">
            <w:pPr>
              <w:jc w:val="center"/>
              <w:rPr>
                <w:b/>
                <w:bCs/>
              </w:rPr>
            </w:pPr>
          </w:p>
          <w:p w14:paraId="223F72E5" w14:textId="29AF48D7" w:rsidR="0097009D" w:rsidRPr="002848EC" w:rsidRDefault="00000000">
            <w:pPr>
              <w:jc w:val="center"/>
              <w:rPr>
                <w:b/>
                <w:bCs/>
              </w:rPr>
            </w:pPr>
            <w:r w:rsidRPr="002848EC">
              <w:rPr>
                <w:b/>
                <w:bCs/>
              </w:rPr>
              <w:t>Game AI opponents</w:t>
            </w:r>
          </w:p>
        </w:tc>
        <w:tc>
          <w:tcPr>
            <w:tcW w:w="2151" w:type="dxa"/>
          </w:tcPr>
          <w:p w14:paraId="1CDC7B56" w14:textId="77777777" w:rsidR="002848EC" w:rsidRPr="002848EC" w:rsidRDefault="002848EC">
            <w:pPr>
              <w:jc w:val="center"/>
              <w:rPr>
                <w:b/>
                <w:bCs/>
              </w:rPr>
            </w:pPr>
          </w:p>
          <w:p w14:paraId="74363A6D" w14:textId="77777777" w:rsidR="002848EC" w:rsidRPr="002848EC" w:rsidRDefault="002848EC">
            <w:pPr>
              <w:jc w:val="center"/>
              <w:rPr>
                <w:b/>
                <w:bCs/>
              </w:rPr>
            </w:pPr>
          </w:p>
          <w:p w14:paraId="77277076" w14:textId="517442DF" w:rsidR="0097009D" w:rsidRPr="002848EC" w:rsidRDefault="00000000">
            <w:pPr>
              <w:jc w:val="center"/>
              <w:rPr>
                <w:b/>
                <w:bCs/>
              </w:rPr>
            </w:pPr>
            <w:r w:rsidRPr="002848EC">
              <w:rPr>
                <w:b/>
                <w:bCs/>
              </w:rPr>
              <w:t>Smart home devices</w:t>
            </w:r>
          </w:p>
        </w:tc>
        <w:tc>
          <w:tcPr>
            <w:tcW w:w="2139" w:type="dxa"/>
          </w:tcPr>
          <w:p w14:paraId="5D3E7090" w14:textId="77777777" w:rsidR="002848EC" w:rsidRPr="002848EC" w:rsidRDefault="002848EC">
            <w:pPr>
              <w:jc w:val="center"/>
              <w:rPr>
                <w:b/>
                <w:bCs/>
              </w:rPr>
            </w:pPr>
          </w:p>
          <w:p w14:paraId="735C1BCB" w14:textId="77777777" w:rsidR="002848EC" w:rsidRPr="002848EC" w:rsidRDefault="002848EC">
            <w:pPr>
              <w:jc w:val="center"/>
              <w:rPr>
                <w:b/>
                <w:bCs/>
              </w:rPr>
            </w:pPr>
          </w:p>
          <w:p w14:paraId="3F1264B1" w14:textId="3F7129C4" w:rsidR="0097009D" w:rsidRPr="002848EC" w:rsidRDefault="00000000">
            <w:pPr>
              <w:jc w:val="center"/>
              <w:rPr>
                <w:b/>
                <w:bCs/>
              </w:rPr>
            </w:pPr>
            <w:r w:rsidRPr="002848EC">
              <w:rPr>
                <w:b/>
                <w:bCs/>
              </w:rPr>
              <w:t>Chatbots on websites</w:t>
            </w:r>
          </w:p>
        </w:tc>
        <w:tc>
          <w:tcPr>
            <w:tcW w:w="2151" w:type="dxa"/>
          </w:tcPr>
          <w:p w14:paraId="204AD9CB" w14:textId="77777777" w:rsidR="002848EC" w:rsidRPr="002848EC" w:rsidRDefault="002848EC">
            <w:pPr>
              <w:jc w:val="center"/>
              <w:rPr>
                <w:b/>
                <w:bCs/>
              </w:rPr>
            </w:pPr>
          </w:p>
          <w:p w14:paraId="66A6059B" w14:textId="77777777" w:rsidR="002848EC" w:rsidRPr="002848EC" w:rsidRDefault="002848EC">
            <w:pPr>
              <w:jc w:val="center"/>
              <w:rPr>
                <w:b/>
                <w:bCs/>
              </w:rPr>
            </w:pPr>
          </w:p>
          <w:p w14:paraId="3FAD9DA9" w14:textId="729203BB" w:rsidR="0097009D" w:rsidRPr="002848EC" w:rsidRDefault="00000000">
            <w:pPr>
              <w:jc w:val="center"/>
              <w:rPr>
                <w:b/>
                <w:bCs/>
              </w:rPr>
            </w:pPr>
            <w:r w:rsidRPr="002848EC">
              <w:rPr>
                <w:b/>
                <w:bCs/>
              </w:rPr>
              <w:t>Netflix recommendations</w:t>
            </w:r>
          </w:p>
        </w:tc>
      </w:tr>
      <w:tr w:rsidR="0097009D" w14:paraId="3D4117C0" w14:textId="77777777" w:rsidTr="002848EC">
        <w:trPr>
          <w:trHeight w:val="1653"/>
        </w:trPr>
        <w:tc>
          <w:tcPr>
            <w:tcW w:w="2398" w:type="dxa"/>
          </w:tcPr>
          <w:p w14:paraId="7912D97F" w14:textId="77777777" w:rsidR="002848EC" w:rsidRPr="002848EC" w:rsidRDefault="002848EC">
            <w:pPr>
              <w:jc w:val="center"/>
              <w:rPr>
                <w:b/>
                <w:bCs/>
              </w:rPr>
            </w:pPr>
          </w:p>
          <w:p w14:paraId="16309853" w14:textId="77777777" w:rsidR="002848EC" w:rsidRPr="002848EC" w:rsidRDefault="002848EC">
            <w:pPr>
              <w:jc w:val="center"/>
              <w:rPr>
                <w:b/>
                <w:bCs/>
              </w:rPr>
            </w:pPr>
          </w:p>
          <w:p w14:paraId="738D79F0" w14:textId="632ED1B9" w:rsidR="0097009D" w:rsidRPr="002848EC" w:rsidRDefault="00000000">
            <w:pPr>
              <w:jc w:val="center"/>
              <w:rPr>
                <w:b/>
                <w:bCs/>
              </w:rPr>
            </w:pPr>
            <w:r w:rsidRPr="002848EC">
              <w:rPr>
                <w:b/>
                <w:bCs/>
              </w:rPr>
              <w:t>Snapchat filters</w:t>
            </w:r>
          </w:p>
        </w:tc>
        <w:tc>
          <w:tcPr>
            <w:tcW w:w="2151" w:type="dxa"/>
          </w:tcPr>
          <w:p w14:paraId="01688E6F" w14:textId="77777777" w:rsidR="002848EC" w:rsidRPr="002848EC" w:rsidRDefault="002848EC">
            <w:pPr>
              <w:jc w:val="center"/>
              <w:rPr>
                <w:b/>
                <w:bCs/>
              </w:rPr>
            </w:pPr>
          </w:p>
          <w:p w14:paraId="0B877E5C" w14:textId="77777777" w:rsidR="002848EC" w:rsidRPr="002848EC" w:rsidRDefault="002848EC">
            <w:pPr>
              <w:jc w:val="center"/>
              <w:rPr>
                <w:b/>
                <w:bCs/>
              </w:rPr>
            </w:pPr>
          </w:p>
          <w:p w14:paraId="158BE37B" w14:textId="232CDF84" w:rsidR="0097009D" w:rsidRPr="002848EC" w:rsidRDefault="00000000">
            <w:pPr>
              <w:jc w:val="center"/>
              <w:rPr>
                <w:b/>
                <w:bCs/>
              </w:rPr>
            </w:pPr>
            <w:r w:rsidRPr="002848EC">
              <w:rPr>
                <w:b/>
                <w:bCs/>
              </w:rPr>
              <w:t>YouTube suggestions</w:t>
            </w:r>
          </w:p>
        </w:tc>
        <w:tc>
          <w:tcPr>
            <w:tcW w:w="2139" w:type="dxa"/>
          </w:tcPr>
          <w:p w14:paraId="01D9E313" w14:textId="77777777" w:rsidR="002848EC" w:rsidRPr="002848EC" w:rsidRDefault="002848EC">
            <w:pPr>
              <w:jc w:val="center"/>
              <w:rPr>
                <w:b/>
                <w:bCs/>
              </w:rPr>
            </w:pPr>
          </w:p>
          <w:p w14:paraId="6C616FD7" w14:textId="77777777" w:rsidR="002848EC" w:rsidRPr="002848EC" w:rsidRDefault="002848EC">
            <w:pPr>
              <w:jc w:val="center"/>
              <w:rPr>
                <w:b/>
                <w:bCs/>
              </w:rPr>
            </w:pPr>
          </w:p>
          <w:p w14:paraId="32A29078" w14:textId="1EE90494" w:rsidR="0097009D" w:rsidRPr="002848EC" w:rsidRDefault="00000000">
            <w:pPr>
              <w:jc w:val="center"/>
              <w:rPr>
                <w:b/>
                <w:bCs/>
              </w:rPr>
            </w:pPr>
            <w:r w:rsidRPr="002848EC">
              <w:rPr>
                <w:b/>
                <w:bCs/>
              </w:rPr>
              <w:t>TikTok For You page</w:t>
            </w:r>
          </w:p>
        </w:tc>
        <w:tc>
          <w:tcPr>
            <w:tcW w:w="2151" w:type="dxa"/>
          </w:tcPr>
          <w:p w14:paraId="3B86428F" w14:textId="77777777" w:rsidR="002848EC" w:rsidRPr="002848EC" w:rsidRDefault="002848EC">
            <w:pPr>
              <w:jc w:val="center"/>
              <w:rPr>
                <w:b/>
                <w:bCs/>
              </w:rPr>
            </w:pPr>
          </w:p>
          <w:p w14:paraId="238F539D" w14:textId="77777777" w:rsidR="002848EC" w:rsidRPr="002848EC" w:rsidRDefault="002848EC">
            <w:pPr>
              <w:jc w:val="center"/>
              <w:rPr>
                <w:b/>
                <w:bCs/>
              </w:rPr>
            </w:pPr>
          </w:p>
          <w:p w14:paraId="218D1A92" w14:textId="28B42F82" w:rsidR="0097009D" w:rsidRPr="002848EC" w:rsidRDefault="00000000">
            <w:pPr>
              <w:jc w:val="center"/>
              <w:rPr>
                <w:b/>
                <w:bCs/>
              </w:rPr>
            </w:pPr>
            <w:r w:rsidRPr="002848EC">
              <w:rPr>
                <w:b/>
                <w:bCs/>
              </w:rPr>
              <w:t>Smart speaker (Alexa/Google)</w:t>
            </w:r>
          </w:p>
        </w:tc>
      </w:tr>
      <w:tr w:rsidR="0097009D" w14:paraId="50F5C96E" w14:textId="77777777" w:rsidTr="002848EC">
        <w:trPr>
          <w:trHeight w:val="1653"/>
        </w:trPr>
        <w:tc>
          <w:tcPr>
            <w:tcW w:w="2398" w:type="dxa"/>
          </w:tcPr>
          <w:p w14:paraId="6683F6DE" w14:textId="77777777" w:rsidR="002848EC" w:rsidRPr="002848EC" w:rsidRDefault="002848EC">
            <w:pPr>
              <w:jc w:val="center"/>
              <w:rPr>
                <w:b/>
                <w:bCs/>
              </w:rPr>
            </w:pPr>
          </w:p>
          <w:p w14:paraId="4C82400D" w14:textId="77777777" w:rsidR="002848EC" w:rsidRPr="002848EC" w:rsidRDefault="002848EC">
            <w:pPr>
              <w:jc w:val="center"/>
              <w:rPr>
                <w:b/>
                <w:bCs/>
              </w:rPr>
            </w:pPr>
          </w:p>
          <w:p w14:paraId="0538E9E2" w14:textId="6FA29D87" w:rsidR="0097009D" w:rsidRPr="002848EC" w:rsidRDefault="00000000">
            <w:pPr>
              <w:jc w:val="center"/>
              <w:rPr>
                <w:b/>
                <w:bCs/>
              </w:rPr>
            </w:pPr>
            <w:r w:rsidRPr="002848EC">
              <w:rPr>
                <w:b/>
                <w:bCs/>
              </w:rPr>
              <w:t>Voice-to-text</w:t>
            </w:r>
          </w:p>
        </w:tc>
        <w:tc>
          <w:tcPr>
            <w:tcW w:w="2151" w:type="dxa"/>
          </w:tcPr>
          <w:p w14:paraId="1B1B5B56" w14:textId="77777777" w:rsidR="002848EC" w:rsidRPr="002848EC" w:rsidRDefault="002848EC">
            <w:pPr>
              <w:jc w:val="center"/>
              <w:rPr>
                <w:b/>
                <w:bCs/>
              </w:rPr>
            </w:pPr>
          </w:p>
          <w:p w14:paraId="1FA092AC" w14:textId="77777777" w:rsidR="002848EC" w:rsidRPr="002848EC" w:rsidRDefault="002848EC">
            <w:pPr>
              <w:jc w:val="center"/>
              <w:rPr>
                <w:b/>
                <w:bCs/>
              </w:rPr>
            </w:pPr>
          </w:p>
          <w:p w14:paraId="7371415D" w14:textId="038BA75F" w:rsidR="0097009D" w:rsidRPr="002848EC" w:rsidRDefault="00000000">
            <w:pPr>
              <w:jc w:val="center"/>
              <w:rPr>
                <w:b/>
                <w:bCs/>
              </w:rPr>
            </w:pPr>
            <w:r w:rsidRPr="002848EC">
              <w:rPr>
                <w:b/>
                <w:bCs/>
              </w:rPr>
              <w:t>Spotify recommendations</w:t>
            </w:r>
          </w:p>
        </w:tc>
        <w:tc>
          <w:tcPr>
            <w:tcW w:w="2139" w:type="dxa"/>
          </w:tcPr>
          <w:p w14:paraId="00961CA9" w14:textId="77777777" w:rsidR="002848EC" w:rsidRPr="002848EC" w:rsidRDefault="002848EC">
            <w:pPr>
              <w:jc w:val="center"/>
              <w:rPr>
                <w:b/>
                <w:bCs/>
              </w:rPr>
            </w:pPr>
          </w:p>
          <w:p w14:paraId="47370008" w14:textId="77777777" w:rsidR="002848EC" w:rsidRPr="002848EC" w:rsidRDefault="002848EC">
            <w:pPr>
              <w:jc w:val="center"/>
              <w:rPr>
                <w:b/>
                <w:bCs/>
              </w:rPr>
            </w:pPr>
          </w:p>
          <w:p w14:paraId="5AE58AD0" w14:textId="19D62430" w:rsidR="0097009D" w:rsidRPr="002848EC" w:rsidRDefault="00000000">
            <w:pPr>
              <w:jc w:val="center"/>
              <w:rPr>
                <w:b/>
                <w:bCs/>
              </w:rPr>
            </w:pPr>
            <w:r w:rsidRPr="002848EC">
              <w:rPr>
                <w:b/>
                <w:bCs/>
              </w:rPr>
              <w:t>Email spam filter</w:t>
            </w:r>
          </w:p>
        </w:tc>
        <w:tc>
          <w:tcPr>
            <w:tcW w:w="2151" w:type="dxa"/>
          </w:tcPr>
          <w:p w14:paraId="0C334667" w14:textId="77777777" w:rsidR="002848EC" w:rsidRPr="002848EC" w:rsidRDefault="002848EC">
            <w:pPr>
              <w:jc w:val="center"/>
              <w:rPr>
                <w:b/>
                <w:bCs/>
              </w:rPr>
            </w:pPr>
          </w:p>
          <w:p w14:paraId="4BB0E3DC" w14:textId="77777777" w:rsidR="002848EC" w:rsidRPr="002848EC" w:rsidRDefault="002848EC">
            <w:pPr>
              <w:jc w:val="center"/>
              <w:rPr>
                <w:b/>
                <w:bCs/>
              </w:rPr>
            </w:pPr>
          </w:p>
          <w:p w14:paraId="330B3B7C" w14:textId="26209996" w:rsidR="0097009D" w:rsidRPr="002848EC" w:rsidRDefault="00000000">
            <w:pPr>
              <w:jc w:val="center"/>
              <w:rPr>
                <w:b/>
                <w:bCs/>
              </w:rPr>
            </w:pPr>
            <w:r w:rsidRPr="002848EC">
              <w:rPr>
                <w:b/>
                <w:bCs/>
              </w:rPr>
              <w:t>Google Maps navigation</w:t>
            </w:r>
          </w:p>
        </w:tc>
      </w:tr>
      <w:tr w:rsidR="0097009D" w14:paraId="2051A1DF" w14:textId="77777777" w:rsidTr="002848EC">
        <w:trPr>
          <w:trHeight w:val="1653"/>
        </w:trPr>
        <w:tc>
          <w:tcPr>
            <w:tcW w:w="2398" w:type="dxa"/>
          </w:tcPr>
          <w:p w14:paraId="08E8FB60" w14:textId="77777777" w:rsidR="002848EC" w:rsidRPr="002848EC" w:rsidRDefault="002848EC">
            <w:pPr>
              <w:jc w:val="center"/>
              <w:rPr>
                <w:b/>
                <w:bCs/>
              </w:rPr>
            </w:pPr>
          </w:p>
          <w:p w14:paraId="41935B49" w14:textId="77777777" w:rsidR="002848EC" w:rsidRPr="002848EC" w:rsidRDefault="002848EC">
            <w:pPr>
              <w:jc w:val="center"/>
              <w:rPr>
                <w:b/>
                <w:bCs/>
              </w:rPr>
            </w:pPr>
          </w:p>
          <w:p w14:paraId="003D6272" w14:textId="6D005A41" w:rsidR="0097009D" w:rsidRPr="002848EC" w:rsidRDefault="00000000">
            <w:pPr>
              <w:jc w:val="center"/>
              <w:rPr>
                <w:b/>
                <w:bCs/>
              </w:rPr>
            </w:pPr>
            <w:r w:rsidRPr="002848EC">
              <w:rPr>
                <w:b/>
                <w:bCs/>
              </w:rPr>
              <w:t>Autocorrect/predictive text</w:t>
            </w:r>
          </w:p>
        </w:tc>
        <w:tc>
          <w:tcPr>
            <w:tcW w:w="2151" w:type="dxa"/>
          </w:tcPr>
          <w:p w14:paraId="6A067A80" w14:textId="77777777" w:rsidR="002848EC" w:rsidRPr="002848EC" w:rsidRDefault="002848EC">
            <w:pPr>
              <w:jc w:val="center"/>
              <w:rPr>
                <w:b/>
                <w:bCs/>
              </w:rPr>
            </w:pPr>
          </w:p>
          <w:p w14:paraId="45312079" w14:textId="77777777" w:rsidR="002848EC" w:rsidRPr="002848EC" w:rsidRDefault="002848EC">
            <w:pPr>
              <w:jc w:val="center"/>
              <w:rPr>
                <w:b/>
                <w:bCs/>
              </w:rPr>
            </w:pPr>
          </w:p>
          <w:p w14:paraId="4DF66EF4" w14:textId="159661C3" w:rsidR="0097009D" w:rsidRPr="002848EC" w:rsidRDefault="00000000">
            <w:pPr>
              <w:jc w:val="center"/>
              <w:rPr>
                <w:b/>
                <w:bCs/>
              </w:rPr>
            </w:pPr>
            <w:r w:rsidRPr="002848EC">
              <w:rPr>
                <w:b/>
                <w:bCs/>
              </w:rPr>
              <w:t>Instagram filters</w:t>
            </w:r>
          </w:p>
        </w:tc>
        <w:tc>
          <w:tcPr>
            <w:tcW w:w="2139" w:type="dxa"/>
          </w:tcPr>
          <w:p w14:paraId="29ED1646" w14:textId="77777777" w:rsidR="002848EC" w:rsidRPr="002848EC" w:rsidRDefault="002848EC">
            <w:pPr>
              <w:jc w:val="center"/>
              <w:rPr>
                <w:b/>
                <w:bCs/>
              </w:rPr>
            </w:pPr>
          </w:p>
          <w:p w14:paraId="47AF2BF0" w14:textId="77777777" w:rsidR="002848EC" w:rsidRPr="002848EC" w:rsidRDefault="002848EC">
            <w:pPr>
              <w:jc w:val="center"/>
              <w:rPr>
                <w:b/>
                <w:bCs/>
              </w:rPr>
            </w:pPr>
          </w:p>
          <w:p w14:paraId="020B61AF" w14:textId="077C5400" w:rsidR="0097009D" w:rsidRPr="002848EC" w:rsidRDefault="00000000">
            <w:pPr>
              <w:jc w:val="center"/>
              <w:rPr>
                <w:b/>
                <w:bCs/>
              </w:rPr>
            </w:pPr>
            <w:r w:rsidRPr="002848EC">
              <w:rPr>
                <w:b/>
                <w:bCs/>
              </w:rPr>
              <w:t>Face recognition on phone</w:t>
            </w:r>
          </w:p>
        </w:tc>
        <w:tc>
          <w:tcPr>
            <w:tcW w:w="2151" w:type="dxa"/>
          </w:tcPr>
          <w:p w14:paraId="2D564F98" w14:textId="77777777" w:rsidR="002848EC" w:rsidRPr="002848EC" w:rsidRDefault="002848EC">
            <w:pPr>
              <w:jc w:val="center"/>
              <w:rPr>
                <w:b/>
                <w:bCs/>
              </w:rPr>
            </w:pPr>
          </w:p>
          <w:p w14:paraId="02E69629" w14:textId="77777777" w:rsidR="002848EC" w:rsidRPr="002848EC" w:rsidRDefault="002848EC">
            <w:pPr>
              <w:jc w:val="center"/>
              <w:rPr>
                <w:b/>
                <w:bCs/>
              </w:rPr>
            </w:pPr>
          </w:p>
          <w:p w14:paraId="09AF2CAD" w14:textId="63385375" w:rsidR="0097009D" w:rsidRPr="002848EC" w:rsidRDefault="00000000">
            <w:pPr>
              <w:jc w:val="center"/>
              <w:rPr>
                <w:b/>
                <w:bCs/>
              </w:rPr>
            </w:pPr>
            <w:r w:rsidRPr="002848EC">
              <w:rPr>
                <w:b/>
                <w:bCs/>
              </w:rPr>
              <w:t>Photo face grouping</w:t>
            </w:r>
          </w:p>
        </w:tc>
      </w:tr>
    </w:tbl>
    <w:p w14:paraId="76BBBB3F" w14:textId="77777777" w:rsidR="0097009D" w:rsidRDefault="0097009D"/>
    <w:p w14:paraId="1B0B4947" w14:textId="77777777" w:rsidR="0097009D" w:rsidRDefault="00000000">
      <w:r>
        <w:br w:type="page"/>
      </w:r>
    </w:p>
    <w:p w14:paraId="1B06DB86" w14:textId="77777777" w:rsidR="0097009D" w:rsidRDefault="00000000">
      <w:pPr>
        <w:pStyle w:val="Heading2"/>
        <w:jc w:val="center"/>
      </w:pPr>
      <w:r>
        <w:lastRenderedPageBreak/>
        <w:t>AI BINGO - Card 3</w:t>
      </w:r>
    </w:p>
    <w:p w14:paraId="71205607" w14:textId="77777777" w:rsidR="0097009D" w:rsidRDefault="00000000">
      <w:r>
        <w:t>Find someone who has used each AI application and get their signature:</w:t>
      </w:r>
    </w:p>
    <w:p w14:paraId="00914D26" w14:textId="77777777" w:rsidR="0097009D" w:rsidRDefault="0097009D"/>
    <w:tbl>
      <w:tblPr>
        <w:tblStyle w:val="TableGrid"/>
        <w:tblW w:w="8900" w:type="dxa"/>
        <w:tblLook w:val="04A0" w:firstRow="1" w:lastRow="0" w:firstColumn="1" w:lastColumn="0" w:noHBand="0" w:noVBand="1"/>
      </w:tblPr>
      <w:tblGrid>
        <w:gridCol w:w="2069"/>
        <w:gridCol w:w="2576"/>
        <w:gridCol w:w="2139"/>
        <w:gridCol w:w="2116"/>
      </w:tblGrid>
      <w:tr w:rsidR="0097009D" w14:paraId="5F12E979" w14:textId="77777777" w:rsidTr="002848EC">
        <w:trPr>
          <w:trHeight w:val="1667"/>
        </w:trPr>
        <w:tc>
          <w:tcPr>
            <w:tcW w:w="2130" w:type="dxa"/>
          </w:tcPr>
          <w:p w14:paraId="3B64DCF5" w14:textId="77777777" w:rsidR="002848EC" w:rsidRPr="002848EC" w:rsidRDefault="002848EC">
            <w:pPr>
              <w:jc w:val="center"/>
              <w:rPr>
                <w:b/>
                <w:bCs/>
              </w:rPr>
            </w:pPr>
          </w:p>
          <w:p w14:paraId="10656799" w14:textId="77777777" w:rsidR="002848EC" w:rsidRPr="002848EC" w:rsidRDefault="002848EC">
            <w:pPr>
              <w:jc w:val="center"/>
              <w:rPr>
                <w:b/>
                <w:bCs/>
              </w:rPr>
            </w:pPr>
          </w:p>
          <w:p w14:paraId="61494EFE" w14:textId="277D63AB" w:rsidR="0097009D" w:rsidRPr="002848EC" w:rsidRDefault="00000000">
            <w:pPr>
              <w:jc w:val="center"/>
              <w:rPr>
                <w:b/>
                <w:bCs/>
              </w:rPr>
            </w:pPr>
            <w:r w:rsidRPr="002848EC">
              <w:rPr>
                <w:b/>
                <w:bCs/>
              </w:rPr>
              <w:t>Snapchat filters</w:t>
            </w:r>
          </w:p>
        </w:tc>
        <w:tc>
          <w:tcPr>
            <w:tcW w:w="2486" w:type="dxa"/>
          </w:tcPr>
          <w:p w14:paraId="5827A230" w14:textId="77777777" w:rsidR="002848EC" w:rsidRPr="002848EC" w:rsidRDefault="002848EC">
            <w:pPr>
              <w:jc w:val="center"/>
              <w:rPr>
                <w:b/>
                <w:bCs/>
              </w:rPr>
            </w:pPr>
          </w:p>
          <w:p w14:paraId="41C83154" w14:textId="77777777" w:rsidR="002848EC" w:rsidRPr="002848EC" w:rsidRDefault="002848EC">
            <w:pPr>
              <w:jc w:val="center"/>
              <w:rPr>
                <w:b/>
                <w:bCs/>
              </w:rPr>
            </w:pPr>
          </w:p>
          <w:p w14:paraId="54685C36" w14:textId="0385DEFD" w:rsidR="0097009D" w:rsidRPr="002848EC" w:rsidRDefault="00000000">
            <w:pPr>
              <w:jc w:val="center"/>
              <w:rPr>
                <w:b/>
                <w:bCs/>
              </w:rPr>
            </w:pPr>
            <w:r w:rsidRPr="002848EC">
              <w:rPr>
                <w:b/>
                <w:bCs/>
              </w:rPr>
              <w:t>Spotify recommendations</w:t>
            </w:r>
          </w:p>
        </w:tc>
        <w:tc>
          <w:tcPr>
            <w:tcW w:w="2144" w:type="dxa"/>
          </w:tcPr>
          <w:p w14:paraId="25BB7D5D" w14:textId="77777777" w:rsidR="002848EC" w:rsidRPr="002848EC" w:rsidRDefault="002848EC">
            <w:pPr>
              <w:jc w:val="center"/>
              <w:rPr>
                <w:b/>
                <w:bCs/>
              </w:rPr>
            </w:pPr>
          </w:p>
          <w:p w14:paraId="3A84C932" w14:textId="77777777" w:rsidR="002848EC" w:rsidRPr="002848EC" w:rsidRDefault="002848EC">
            <w:pPr>
              <w:jc w:val="center"/>
              <w:rPr>
                <w:b/>
                <w:bCs/>
              </w:rPr>
            </w:pPr>
          </w:p>
          <w:p w14:paraId="42A6652D" w14:textId="24C52763" w:rsidR="0097009D" w:rsidRPr="002848EC" w:rsidRDefault="00000000">
            <w:pPr>
              <w:jc w:val="center"/>
              <w:rPr>
                <w:b/>
                <w:bCs/>
              </w:rPr>
            </w:pPr>
            <w:r w:rsidRPr="002848EC">
              <w:rPr>
                <w:b/>
                <w:bCs/>
              </w:rPr>
              <w:t>Game AI opponents</w:t>
            </w:r>
          </w:p>
        </w:tc>
        <w:tc>
          <w:tcPr>
            <w:tcW w:w="2140" w:type="dxa"/>
          </w:tcPr>
          <w:p w14:paraId="7E85F431" w14:textId="77777777" w:rsidR="002848EC" w:rsidRPr="002848EC" w:rsidRDefault="002848EC">
            <w:pPr>
              <w:jc w:val="center"/>
              <w:rPr>
                <w:b/>
                <w:bCs/>
              </w:rPr>
            </w:pPr>
          </w:p>
          <w:p w14:paraId="3B7EAA64" w14:textId="77777777" w:rsidR="002848EC" w:rsidRPr="002848EC" w:rsidRDefault="002848EC">
            <w:pPr>
              <w:jc w:val="center"/>
              <w:rPr>
                <w:b/>
                <w:bCs/>
              </w:rPr>
            </w:pPr>
          </w:p>
          <w:p w14:paraId="048435DC" w14:textId="73F5E5D2" w:rsidR="0097009D" w:rsidRPr="002848EC" w:rsidRDefault="00000000">
            <w:pPr>
              <w:jc w:val="center"/>
              <w:rPr>
                <w:b/>
                <w:bCs/>
              </w:rPr>
            </w:pPr>
            <w:r w:rsidRPr="002848EC">
              <w:rPr>
                <w:b/>
                <w:bCs/>
              </w:rPr>
              <w:t>Google Maps navigation</w:t>
            </w:r>
          </w:p>
        </w:tc>
      </w:tr>
      <w:tr w:rsidR="0097009D" w14:paraId="2FC859DE" w14:textId="77777777" w:rsidTr="002848EC">
        <w:trPr>
          <w:trHeight w:val="1667"/>
        </w:trPr>
        <w:tc>
          <w:tcPr>
            <w:tcW w:w="2130" w:type="dxa"/>
          </w:tcPr>
          <w:p w14:paraId="570827B0" w14:textId="77777777" w:rsidR="002848EC" w:rsidRPr="002848EC" w:rsidRDefault="002848EC">
            <w:pPr>
              <w:jc w:val="center"/>
              <w:rPr>
                <w:b/>
                <w:bCs/>
              </w:rPr>
            </w:pPr>
          </w:p>
          <w:p w14:paraId="40CF5869" w14:textId="77777777" w:rsidR="002848EC" w:rsidRPr="002848EC" w:rsidRDefault="002848EC">
            <w:pPr>
              <w:jc w:val="center"/>
              <w:rPr>
                <w:b/>
                <w:bCs/>
              </w:rPr>
            </w:pPr>
          </w:p>
          <w:p w14:paraId="7393BBC4" w14:textId="6EE7770E" w:rsidR="0097009D" w:rsidRPr="002848EC" w:rsidRDefault="00000000">
            <w:pPr>
              <w:jc w:val="center"/>
              <w:rPr>
                <w:b/>
                <w:bCs/>
              </w:rPr>
            </w:pPr>
            <w:r w:rsidRPr="002848EC">
              <w:rPr>
                <w:b/>
                <w:bCs/>
              </w:rPr>
              <w:t>Email spam filter</w:t>
            </w:r>
          </w:p>
        </w:tc>
        <w:tc>
          <w:tcPr>
            <w:tcW w:w="2486" w:type="dxa"/>
          </w:tcPr>
          <w:p w14:paraId="5307AF71" w14:textId="77777777" w:rsidR="002848EC" w:rsidRPr="002848EC" w:rsidRDefault="002848EC">
            <w:pPr>
              <w:jc w:val="center"/>
              <w:rPr>
                <w:b/>
                <w:bCs/>
              </w:rPr>
            </w:pPr>
          </w:p>
          <w:p w14:paraId="4EA70E9A" w14:textId="77777777" w:rsidR="002848EC" w:rsidRPr="002848EC" w:rsidRDefault="002848EC">
            <w:pPr>
              <w:jc w:val="center"/>
              <w:rPr>
                <w:b/>
                <w:bCs/>
              </w:rPr>
            </w:pPr>
          </w:p>
          <w:p w14:paraId="0597553A" w14:textId="68E25A17" w:rsidR="0097009D" w:rsidRPr="002848EC" w:rsidRDefault="00000000">
            <w:pPr>
              <w:jc w:val="center"/>
              <w:rPr>
                <w:b/>
                <w:bCs/>
              </w:rPr>
            </w:pPr>
            <w:r w:rsidRPr="002848EC">
              <w:rPr>
                <w:b/>
                <w:bCs/>
              </w:rPr>
              <w:t>Autocorrect/predictive text</w:t>
            </w:r>
          </w:p>
        </w:tc>
        <w:tc>
          <w:tcPr>
            <w:tcW w:w="2144" w:type="dxa"/>
          </w:tcPr>
          <w:p w14:paraId="68BD3A4F" w14:textId="77777777" w:rsidR="002848EC" w:rsidRPr="002848EC" w:rsidRDefault="002848EC">
            <w:pPr>
              <w:jc w:val="center"/>
              <w:rPr>
                <w:b/>
                <w:bCs/>
              </w:rPr>
            </w:pPr>
          </w:p>
          <w:p w14:paraId="55EE1F2A" w14:textId="77777777" w:rsidR="002848EC" w:rsidRPr="002848EC" w:rsidRDefault="002848EC">
            <w:pPr>
              <w:jc w:val="center"/>
              <w:rPr>
                <w:b/>
                <w:bCs/>
              </w:rPr>
            </w:pPr>
          </w:p>
          <w:p w14:paraId="19AD51D6" w14:textId="3E72D1F9" w:rsidR="0097009D" w:rsidRPr="002848EC" w:rsidRDefault="00000000">
            <w:pPr>
              <w:jc w:val="center"/>
              <w:rPr>
                <w:b/>
                <w:bCs/>
              </w:rPr>
            </w:pPr>
            <w:r w:rsidRPr="002848EC">
              <w:rPr>
                <w:b/>
                <w:bCs/>
              </w:rPr>
              <w:t>Face recognition on phone</w:t>
            </w:r>
          </w:p>
        </w:tc>
        <w:tc>
          <w:tcPr>
            <w:tcW w:w="2140" w:type="dxa"/>
          </w:tcPr>
          <w:p w14:paraId="2F3E136E" w14:textId="77777777" w:rsidR="002848EC" w:rsidRPr="002848EC" w:rsidRDefault="002848EC">
            <w:pPr>
              <w:jc w:val="center"/>
              <w:rPr>
                <w:b/>
                <w:bCs/>
              </w:rPr>
            </w:pPr>
          </w:p>
          <w:p w14:paraId="63D168B6" w14:textId="77777777" w:rsidR="002848EC" w:rsidRPr="002848EC" w:rsidRDefault="002848EC">
            <w:pPr>
              <w:jc w:val="center"/>
              <w:rPr>
                <w:b/>
                <w:bCs/>
              </w:rPr>
            </w:pPr>
          </w:p>
          <w:p w14:paraId="29294853" w14:textId="7B7C1F80" w:rsidR="0097009D" w:rsidRPr="002848EC" w:rsidRDefault="00000000">
            <w:pPr>
              <w:jc w:val="center"/>
              <w:rPr>
                <w:b/>
                <w:bCs/>
              </w:rPr>
            </w:pPr>
            <w:r w:rsidRPr="002848EC">
              <w:rPr>
                <w:b/>
                <w:bCs/>
              </w:rPr>
              <w:t>Instagram filters</w:t>
            </w:r>
          </w:p>
        </w:tc>
      </w:tr>
      <w:tr w:rsidR="0097009D" w14:paraId="35A7DD48" w14:textId="77777777" w:rsidTr="002848EC">
        <w:trPr>
          <w:trHeight w:val="1667"/>
        </w:trPr>
        <w:tc>
          <w:tcPr>
            <w:tcW w:w="2130" w:type="dxa"/>
          </w:tcPr>
          <w:p w14:paraId="5034DCB4" w14:textId="77777777" w:rsidR="002848EC" w:rsidRPr="002848EC" w:rsidRDefault="002848EC">
            <w:pPr>
              <w:jc w:val="center"/>
              <w:rPr>
                <w:b/>
                <w:bCs/>
              </w:rPr>
            </w:pPr>
          </w:p>
          <w:p w14:paraId="05EE8A8F" w14:textId="77777777" w:rsidR="002848EC" w:rsidRPr="002848EC" w:rsidRDefault="002848EC">
            <w:pPr>
              <w:jc w:val="center"/>
              <w:rPr>
                <w:b/>
                <w:bCs/>
              </w:rPr>
            </w:pPr>
          </w:p>
          <w:p w14:paraId="342C5897" w14:textId="1703C022" w:rsidR="0097009D" w:rsidRPr="002848EC" w:rsidRDefault="00000000">
            <w:pPr>
              <w:jc w:val="center"/>
              <w:rPr>
                <w:b/>
                <w:bCs/>
              </w:rPr>
            </w:pPr>
            <w:r w:rsidRPr="002848EC">
              <w:rPr>
                <w:b/>
                <w:bCs/>
              </w:rPr>
              <w:t>Voice-to-text</w:t>
            </w:r>
          </w:p>
        </w:tc>
        <w:tc>
          <w:tcPr>
            <w:tcW w:w="2486" w:type="dxa"/>
          </w:tcPr>
          <w:p w14:paraId="12FD2D66" w14:textId="77777777" w:rsidR="002848EC" w:rsidRPr="002848EC" w:rsidRDefault="002848EC">
            <w:pPr>
              <w:jc w:val="center"/>
              <w:rPr>
                <w:b/>
                <w:bCs/>
              </w:rPr>
            </w:pPr>
          </w:p>
          <w:p w14:paraId="05B4660B" w14:textId="77777777" w:rsidR="002848EC" w:rsidRPr="002848EC" w:rsidRDefault="002848EC">
            <w:pPr>
              <w:jc w:val="center"/>
              <w:rPr>
                <w:b/>
                <w:bCs/>
              </w:rPr>
            </w:pPr>
          </w:p>
          <w:p w14:paraId="244F6283" w14:textId="15C37035" w:rsidR="0097009D" w:rsidRPr="002848EC" w:rsidRDefault="00000000">
            <w:pPr>
              <w:jc w:val="center"/>
              <w:rPr>
                <w:b/>
                <w:bCs/>
              </w:rPr>
            </w:pPr>
            <w:r w:rsidRPr="002848EC">
              <w:rPr>
                <w:b/>
                <w:bCs/>
              </w:rPr>
              <w:t>Chatbots on websites</w:t>
            </w:r>
          </w:p>
        </w:tc>
        <w:tc>
          <w:tcPr>
            <w:tcW w:w="2144" w:type="dxa"/>
          </w:tcPr>
          <w:p w14:paraId="2D8D6211" w14:textId="77777777" w:rsidR="002848EC" w:rsidRPr="002848EC" w:rsidRDefault="002848EC">
            <w:pPr>
              <w:jc w:val="center"/>
              <w:rPr>
                <w:b/>
                <w:bCs/>
              </w:rPr>
            </w:pPr>
          </w:p>
          <w:p w14:paraId="7A8D3D7C" w14:textId="77777777" w:rsidR="002848EC" w:rsidRPr="002848EC" w:rsidRDefault="002848EC">
            <w:pPr>
              <w:jc w:val="center"/>
              <w:rPr>
                <w:b/>
                <w:bCs/>
              </w:rPr>
            </w:pPr>
          </w:p>
          <w:p w14:paraId="14830446" w14:textId="23F7F561" w:rsidR="0097009D" w:rsidRPr="002848EC" w:rsidRDefault="00000000">
            <w:pPr>
              <w:jc w:val="center"/>
              <w:rPr>
                <w:b/>
                <w:bCs/>
              </w:rPr>
            </w:pPr>
            <w:r w:rsidRPr="002848EC">
              <w:rPr>
                <w:b/>
                <w:bCs/>
              </w:rPr>
              <w:t>Netflix recommendations</w:t>
            </w:r>
          </w:p>
        </w:tc>
        <w:tc>
          <w:tcPr>
            <w:tcW w:w="2140" w:type="dxa"/>
          </w:tcPr>
          <w:p w14:paraId="0DD85C3F" w14:textId="77777777" w:rsidR="002848EC" w:rsidRPr="002848EC" w:rsidRDefault="002848EC">
            <w:pPr>
              <w:jc w:val="center"/>
              <w:rPr>
                <w:b/>
                <w:bCs/>
              </w:rPr>
            </w:pPr>
          </w:p>
          <w:p w14:paraId="7867272E" w14:textId="77777777" w:rsidR="002848EC" w:rsidRPr="002848EC" w:rsidRDefault="002848EC">
            <w:pPr>
              <w:jc w:val="center"/>
              <w:rPr>
                <w:b/>
                <w:bCs/>
              </w:rPr>
            </w:pPr>
          </w:p>
          <w:p w14:paraId="0147AC41" w14:textId="405783C6" w:rsidR="0097009D" w:rsidRPr="002848EC" w:rsidRDefault="00000000">
            <w:pPr>
              <w:jc w:val="center"/>
              <w:rPr>
                <w:b/>
                <w:bCs/>
              </w:rPr>
            </w:pPr>
            <w:r w:rsidRPr="002848EC">
              <w:rPr>
                <w:b/>
                <w:bCs/>
              </w:rPr>
              <w:t>Photo face grouping</w:t>
            </w:r>
          </w:p>
        </w:tc>
      </w:tr>
      <w:tr w:rsidR="0097009D" w14:paraId="24E42110" w14:textId="77777777" w:rsidTr="002848EC">
        <w:trPr>
          <w:trHeight w:val="1667"/>
        </w:trPr>
        <w:tc>
          <w:tcPr>
            <w:tcW w:w="2130" w:type="dxa"/>
          </w:tcPr>
          <w:p w14:paraId="3FDAD230" w14:textId="77777777" w:rsidR="002848EC" w:rsidRPr="002848EC" w:rsidRDefault="002848EC">
            <w:pPr>
              <w:jc w:val="center"/>
              <w:rPr>
                <w:b/>
                <w:bCs/>
              </w:rPr>
            </w:pPr>
          </w:p>
          <w:p w14:paraId="46287581" w14:textId="77777777" w:rsidR="002848EC" w:rsidRPr="002848EC" w:rsidRDefault="002848EC">
            <w:pPr>
              <w:jc w:val="center"/>
              <w:rPr>
                <w:b/>
                <w:bCs/>
              </w:rPr>
            </w:pPr>
          </w:p>
          <w:p w14:paraId="03E0D852" w14:textId="48BE434B" w:rsidR="0097009D" w:rsidRPr="002848EC" w:rsidRDefault="00000000">
            <w:pPr>
              <w:jc w:val="center"/>
              <w:rPr>
                <w:b/>
                <w:bCs/>
              </w:rPr>
            </w:pPr>
            <w:r w:rsidRPr="002848EC">
              <w:rPr>
                <w:b/>
                <w:bCs/>
              </w:rPr>
              <w:t>TikTok For You page</w:t>
            </w:r>
          </w:p>
        </w:tc>
        <w:tc>
          <w:tcPr>
            <w:tcW w:w="2486" w:type="dxa"/>
          </w:tcPr>
          <w:p w14:paraId="5F3B35E4" w14:textId="77777777" w:rsidR="002848EC" w:rsidRPr="002848EC" w:rsidRDefault="002848EC">
            <w:pPr>
              <w:jc w:val="center"/>
              <w:rPr>
                <w:b/>
                <w:bCs/>
              </w:rPr>
            </w:pPr>
          </w:p>
          <w:p w14:paraId="7FDA5B79" w14:textId="77777777" w:rsidR="002848EC" w:rsidRPr="002848EC" w:rsidRDefault="002848EC">
            <w:pPr>
              <w:jc w:val="center"/>
              <w:rPr>
                <w:b/>
                <w:bCs/>
              </w:rPr>
            </w:pPr>
          </w:p>
          <w:p w14:paraId="63D77377" w14:textId="7D8F5C71" w:rsidR="0097009D" w:rsidRPr="002848EC" w:rsidRDefault="00000000">
            <w:pPr>
              <w:jc w:val="center"/>
              <w:rPr>
                <w:b/>
                <w:bCs/>
              </w:rPr>
            </w:pPr>
            <w:r w:rsidRPr="002848EC">
              <w:rPr>
                <w:b/>
                <w:bCs/>
              </w:rPr>
              <w:t>YouTube suggestions</w:t>
            </w:r>
          </w:p>
        </w:tc>
        <w:tc>
          <w:tcPr>
            <w:tcW w:w="2144" w:type="dxa"/>
          </w:tcPr>
          <w:p w14:paraId="28FFDEF6" w14:textId="77777777" w:rsidR="002848EC" w:rsidRPr="002848EC" w:rsidRDefault="002848EC">
            <w:pPr>
              <w:jc w:val="center"/>
              <w:rPr>
                <w:b/>
                <w:bCs/>
              </w:rPr>
            </w:pPr>
          </w:p>
          <w:p w14:paraId="163C35E3" w14:textId="77777777" w:rsidR="002848EC" w:rsidRPr="002848EC" w:rsidRDefault="002848EC">
            <w:pPr>
              <w:jc w:val="center"/>
              <w:rPr>
                <w:b/>
                <w:bCs/>
              </w:rPr>
            </w:pPr>
          </w:p>
          <w:p w14:paraId="5B75867A" w14:textId="7B19576F" w:rsidR="0097009D" w:rsidRPr="002848EC" w:rsidRDefault="00000000">
            <w:pPr>
              <w:jc w:val="center"/>
              <w:rPr>
                <w:b/>
                <w:bCs/>
              </w:rPr>
            </w:pPr>
            <w:r w:rsidRPr="002848EC">
              <w:rPr>
                <w:b/>
                <w:bCs/>
              </w:rPr>
              <w:t>Smart home devices</w:t>
            </w:r>
          </w:p>
        </w:tc>
        <w:tc>
          <w:tcPr>
            <w:tcW w:w="2140" w:type="dxa"/>
          </w:tcPr>
          <w:p w14:paraId="26B92ECD" w14:textId="77777777" w:rsidR="002848EC" w:rsidRPr="002848EC" w:rsidRDefault="002848EC">
            <w:pPr>
              <w:jc w:val="center"/>
              <w:rPr>
                <w:b/>
                <w:bCs/>
              </w:rPr>
            </w:pPr>
          </w:p>
          <w:p w14:paraId="61757C6C" w14:textId="77777777" w:rsidR="002848EC" w:rsidRPr="002848EC" w:rsidRDefault="002848EC">
            <w:pPr>
              <w:jc w:val="center"/>
              <w:rPr>
                <w:b/>
                <w:bCs/>
              </w:rPr>
            </w:pPr>
          </w:p>
          <w:p w14:paraId="46B4E5E3" w14:textId="29454504" w:rsidR="0097009D" w:rsidRPr="002848EC" w:rsidRDefault="00000000">
            <w:pPr>
              <w:jc w:val="center"/>
              <w:rPr>
                <w:b/>
                <w:bCs/>
              </w:rPr>
            </w:pPr>
            <w:r w:rsidRPr="002848EC">
              <w:rPr>
                <w:b/>
                <w:bCs/>
              </w:rPr>
              <w:t>Smart speaker (Alexa/Google)</w:t>
            </w:r>
          </w:p>
        </w:tc>
      </w:tr>
    </w:tbl>
    <w:p w14:paraId="5ED5365B" w14:textId="77777777" w:rsidR="0097009D" w:rsidRDefault="0097009D"/>
    <w:p w14:paraId="34932F34" w14:textId="77777777" w:rsidR="0097009D" w:rsidRDefault="00000000">
      <w:r>
        <w:br w:type="page"/>
      </w:r>
    </w:p>
    <w:p w14:paraId="0D86B82F" w14:textId="77777777" w:rsidR="0097009D" w:rsidRDefault="00000000">
      <w:pPr>
        <w:pStyle w:val="Heading2"/>
        <w:jc w:val="center"/>
      </w:pPr>
      <w:r>
        <w:lastRenderedPageBreak/>
        <w:t>AI BINGO - Card 4</w:t>
      </w:r>
    </w:p>
    <w:p w14:paraId="045491D5" w14:textId="77777777" w:rsidR="0097009D" w:rsidRDefault="00000000">
      <w:r>
        <w:t>Find someone who has used each AI application and get their signature:</w:t>
      </w:r>
    </w:p>
    <w:p w14:paraId="3B6B590B" w14:textId="77777777" w:rsidR="0097009D" w:rsidRDefault="0097009D"/>
    <w:tbl>
      <w:tblPr>
        <w:tblStyle w:val="TableGrid"/>
        <w:tblW w:w="9124" w:type="dxa"/>
        <w:tblLook w:val="04A0" w:firstRow="1" w:lastRow="0" w:firstColumn="1" w:lastColumn="0" w:noHBand="0" w:noVBand="1"/>
      </w:tblPr>
      <w:tblGrid>
        <w:gridCol w:w="2136"/>
        <w:gridCol w:w="2206"/>
        <w:gridCol w:w="2576"/>
        <w:gridCol w:w="2206"/>
      </w:tblGrid>
      <w:tr w:rsidR="0097009D" w14:paraId="1B8E0249" w14:textId="77777777" w:rsidTr="002848EC">
        <w:trPr>
          <w:trHeight w:val="1779"/>
        </w:trPr>
        <w:tc>
          <w:tcPr>
            <w:tcW w:w="2208" w:type="dxa"/>
          </w:tcPr>
          <w:p w14:paraId="57D72278" w14:textId="77777777" w:rsidR="002848EC" w:rsidRPr="002848EC" w:rsidRDefault="002848EC">
            <w:pPr>
              <w:jc w:val="center"/>
              <w:rPr>
                <w:b/>
                <w:bCs/>
              </w:rPr>
            </w:pPr>
          </w:p>
          <w:p w14:paraId="376D7365" w14:textId="77777777" w:rsidR="002848EC" w:rsidRPr="002848EC" w:rsidRDefault="002848EC">
            <w:pPr>
              <w:jc w:val="center"/>
              <w:rPr>
                <w:b/>
                <w:bCs/>
              </w:rPr>
            </w:pPr>
          </w:p>
          <w:p w14:paraId="2043CB79" w14:textId="73524D54" w:rsidR="0097009D" w:rsidRPr="002848EC" w:rsidRDefault="00000000">
            <w:pPr>
              <w:jc w:val="center"/>
              <w:rPr>
                <w:b/>
                <w:bCs/>
              </w:rPr>
            </w:pPr>
            <w:r w:rsidRPr="002848EC">
              <w:rPr>
                <w:b/>
                <w:bCs/>
              </w:rPr>
              <w:t>Face recognition on phone</w:t>
            </w:r>
          </w:p>
        </w:tc>
        <w:tc>
          <w:tcPr>
            <w:tcW w:w="2220" w:type="dxa"/>
          </w:tcPr>
          <w:p w14:paraId="4A82A651" w14:textId="77777777" w:rsidR="002848EC" w:rsidRPr="002848EC" w:rsidRDefault="002848EC">
            <w:pPr>
              <w:jc w:val="center"/>
              <w:rPr>
                <w:b/>
                <w:bCs/>
              </w:rPr>
            </w:pPr>
          </w:p>
          <w:p w14:paraId="7600F6B6" w14:textId="77777777" w:rsidR="002848EC" w:rsidRPr="002848EC" w:rsidRDefault="002848EC">
            <w:pPr>
              <w:jc w:val="center"/>
              <w:rPr>
                <w:b/>
                <w:bCs/>
              </w:rPr>
            </w:pPr>
          </w:p>
          <w:p w14:paraId="63E19794" w14:textId="11333EE8" w:rsidR="0097009D" w:rsidRPr="002848EC" w:rsidRDefault="00000000">
            <w:pPr>
              <w:jc w:val="center"/>
              <w:rPr>
                <w:b/>
                <w:bCs/>
              </w:rPr>
            </w:pPr>
            <w:r w:rsidRPr="002848EC">
              <w:rPr>
                <w:b/>
                <w:bCs/>
              </w:rPr>
              <w:t>Netflix recommendations</w:t>
            </w:r>
          </w:p>
        </w:tc>
        <w:tc>
          <w:tcPr>
            <w:tcW w:w="2476" w:type="dxa"/>
          </w:tcPr>
          <w:p w14:paraId="315CD7BA" w14:textId="77777777" w:rsidR="002848EC" w:rsidRPr="002848EC" w:rsidRDefault="002848EC">
            <w:pPr>
              <w:jc w:val="center"/>
              <w:rPr>
                <w:b/>
                <w:bCs/>
              </w:rPr>
            </w:pPr>
          </w:p>
          <w:p w14:paraId="37852E45" w14:textId="77777777" w:rsidR="002848EC" w:rsidRPr="002848EC" w:rsidRDefault="002848EC">
            <w:pPr>
              <w:jc w:val="center"/>
              <w:rPr>
                <w:b/>
                <w:bCs/>
              </w:rPr>
            </w:pPr>
          </w:p>
          <w:p w14:paraId="6080F290" w14:textId="51CCC3ED" w:rsidR="0097009D" w:rsidRPr="002848EC" w:rsidRDefault="00000000">
            <w:pPr>
              <w:jc w:val="center"/>
              <w:rPr>
                <w:b/>
                <w:bCs/>
              </w:rPr>
            </w:pPr>
            <w:r w:rsidRPr="002848EC">
              <w:rPr>
                <w:b/>
                <w:bCs/>
              </w:rPr>
              <w:t>Snapchat filters</w:t>
            </w:r>
          </w:p>
        </w:tc>
        <w:tc>
          <w:tcPr>
            <w:tcW w:w="2220" w:type="dxa"/>
          </w:tcPr>
          <w:p w14:paraId="031E1280" w14:textId="77777777" w:rsidR="002848EC" w:rsidRPr="002848EC" w:rsidRDefault="002848EC">
            <w:pPr>
              <w:jc w:val="center"/>
              <w:rPr>
                <w:b/>
                <w:bCs/>
              </w:rPr>
            </w:pPr>
          </w:p>
          <w:p w14:paraId="47496E04" w14:textId="77777777" w:rsidR="002848EC" w:rsidRPr="002848EC" w:rsidRDefault="002848EC">
            <w:pPr>
              <w:jc w:val="center"/>
              <w:rPr>
                <w:b/>
                <w:bCs/>
              </w:rPr>
            </w:pPr>
          </w:p>
          <w:p w14:paraId="4DE66A6F" w14:textId="33B87ABD" w:rsidR="0097009D" w:rsidRPr="002848EC" w:rsidRDefault="00000000">
            <w:pPr>
              <w:jc w:val="center"/>
              <w:rPr>
                <w:b/>
                <w:bCs/>
              </w:rPr>
            </w:pPr>
            <w:r w:rsidRPr="002848EC">
              <w:rPr>
                <w:b/>
                <w:bCs/>
              </w:rPr>
              <w:t>Smart speaker (Alexa/Google)</w:t>
            </w:r>
          </w:p>
        </w:tc>
      </w:tr>
      <w:tr w:rsidR="0097009D" w14:paraId="1EFE59B1" w14:textId="77777777" w:rsidTr="002848EC">
        <w:trPr>
          <w:trHeight w:val="1779"/>
        </w:trPr>
        <w:tc>
          <w:tcPr>
            <w:tcW w:w="2208" w:type="dxa"/>
          </w:tcPr>
          <w:p w14:paraId="3C47C18B" w14:textId="77777777" w:rsidR="002848EC" w:rsidRPr="002848EC" w:rsidRDefault="002848EC">
            <w:pPr>
              <w:jc w:val="center"/>
              <w:rPr>
                <w:b/>
                <w:bCs/>
              </w:rPr>
            </w:pPr>
          </w:p>
          <w:p w14:paraId="4267FAA4" w14:textId="77777777" w:rsidR="002848EC" w:rsidRPr="002848EC" w:rsidRDefault="002848EC">
            <w:pPr>
              <w:jc w:val="center"/>
              <w:rPr>
                <w:b/>
                <w:bCs/>
              </w:rPr>
            </w:pPr>
          </w:p>
          <w:p w14:paraId="31FA7BD1" w14:textId="27D8C771" w:rsidR="0097009D" w:rsidRPr="002848EC" w:rsidRDefault="00000000">
            <w:pPr>
              <w:jc w:val="center"/>
              <w:rPr>
                <w:b/>
                <w:bCs/>
              </w:rPr>
            </w:pPr>
            <w:r w:rsidRPr="002848EC">
              <w:rPr>
                <w:b/>
                <w:bCs/>
              </w:rPr>
              <w:t>Smart home devices</w:t>
            </w:r>
          </w:p>
        </w:tc>
        <w:tc>
          <w:tcPr>
            <w:tcW w:w="2220" w:type="dxa"/>
          </w:tcPr>
          <w:p w14:paraId="452A3611" w14:textId="77777777" w:rsidR="002848EC" w:rsidRPr="002848EC" w:rsidRDefault="002848EC">
            <w:pPr>
              <w:jc w:val="center"/>
              <w:rPr>
                <w:b/>
                <w:bCs/>
              </w:rPr>
            </w:pPr>
          </w:p>
          <w:p w14:paraId="7B2ABADB" w14:textId="77777777" w:rsidR="002848EC" w:rsidRPr="002848EC" w:rsidRDefault="002848EC">
            <w:pPr>
              <w:jc w:val="center"/>
              <w:rPr>
                <w:b/>
                <w:bCs/>
              </w:rPr>
            </w:pPr>
          </w:p>
          <w:p w14:paraId="716CDDD6" w14:textId="7F69067C" w:rsidR="0097009D" w:rsidRPr="002848EC" w:rsidRDefault="00000000">
            <w:pPr>
              <w:jc w:val="center"/>
              <w:rPr>
                <w:b/>
                <w:bCs/>
              </w:rPr>
            </w:pPr>
            <w:r w:rsidRPr="002848EC">
              <w:rPr>
                <w:b/>
                <w:bCs/>
              </w:rPr>
              <w:t>Chatbots on websites</w:t>
            </w:r>
          </w:p>
        </w:tc>
        <w:tc>
          <w:tcPr>
            <w:tcW w:w="2476" w:type="dxa"/>
          </w:tcPr>
          <w:p w14:paraId="1E157D0B" w14:textId="77777777" w:rsidR="002848EC" w:rsidRPr="002848EC" w:rsidRDefault="002848EC">
            <w:pPr>
              <w:jc w:val="center"/>
              <w:rPr>
                <w:b/>
                <w:bCs/>
              </w:rPr>
            </w:pPr>
          </w:p>
          <w:p w14:paraId="547636CB" w14:textId="77777777" w:rsidR="002848EC" w:rsidRPr="002848EC" w:rsidRDefault="002848EC">
            <w:pPr>
              <w:jc w:val="center"/>
              <w:rPr>
                <w:b/>
                <w:bCs/>
              </w:rPr>
            </w:pPr>
          </w:p>
          <w:p w14:paraId="78873D92" w14:textId="396AE23E" w:rsidR="0097009D" w:rsidRPr="002848EC" w:rsidRDefault="00000000">
            <w:pPr>
              <w:jc w:val="center"/>
              <w:rPr>
                <w:b/>
                <w:bCs/>
              </w:rPr>
            </w:pPr>
            <w:r w:rsidRPr="002848EC">
              <w:rPr>
                <w:b/>
                <w:bCs/>
              </w:rPr>
              <w:t>Voice-to-text</w:t>
            </w:r>
          </w:p>
        </w:tc>
        <w:tc>
          <w:tcPr>
            <w:tcW w:w="2220" w:type="dxa"/>
          </w:tcPr>
          <w:p w14:paraId="3EB77F9F" w14:textId="77777777" w:rsidR="002848EC" w:rsidRPr="002848EC" w:rsidRDefault="002848EC">
            <w:pPr>
              <w:jc w:val="center"/>
              <w:rPr>
                <w:b/>
                <w:bCs/>
              </w:rPr>
            </w:pPr>
          </w:p>
          <w:p w14:paraId="62F73EBA" w14:textId="77777777" w:rsidR="002848EC" w:rsidRPr="002848EC" w:rsidRDefault="002848EC">
            <w:pPr>
              <w:jc w:val="center"/>
              <w:rPr>
                <w:b/>
                <w:bCs/>
              </w:rPr>
            </w:pPr>
          </w:p>
          <w:p w14:paraId="7751FA5B" w14:textId="20A7DDDE" w:rsidR="0097009D" w:rsidRPr="002848EC" w:rsidRDefault="00000000">
            <w:pPr>
              <w:jc w:val="center"/>
              <w:rPr>
                <w:b/>
                <w:bCs/>
              </w:rPr>
            </w:pPr>
            <w:r w:rsidRPr="002848EC">
              <w:rPr>
                <w:b/>
                <w:bCs/>
              </w:rPr>
              <w:t>Google Maps navigation</w:t>
            </w:r>
          </w:p>
        </w:tc>
      </w:tr>
      <w:tr w:rsidR="0097009D" w14:paraId="173661D5" w14:textId="77777777" w:rsidTr="002848EC">
        <w:trPr>
          <w:trHeight w:val="1779"/>
        </w:trPr>
        <w:tc>
          <w:tcPr>
            <w:tcW w:w="2208" w:type="dxa"/>
          </w:tcPr>
          <w:p w14:paraId="70A619BC" w14:textId="77777777" w:rsidR="002848EC" w:rsidRPr="002848EC" w:rsidRDefault="002848EC">
            <w:pPr>
              <w:jc w:val="center"/>
              <w:rPr>
                <w:b/>
                <w:bCs/>
              </w:rPr>
            </w:pPr>
          </w:p>
          <w:p w14:paraId="4C11C490" w14:textId="77777777" w:rsidR="002848EC" w:rsidRPr="002848EC" w:rsidRDefault="002848EC">
            <w:pPr>
              <w:jc w:val="center"/>
              <w:rPr>
                <w:b/>
                <w:bCs/>
              </w:rPr>
            </w:pPr>
          </w:p>
          <w:p w14:paraId="1EC38CAE" w14:textId="2F362AB9" w:rsidR="0097009D" w:rsidRPr="002848EC" w:rsidRDefault="00000000">
            <w:pPr>
              <w:jc w:val="center"/>
              <w:rPr>
                <w:b/>
                <w:bCs/>
              </w:rPr>
            </w:pPr>
            <w:r w:rsidRPr="002848EC">
              <w:rPr>
                <w:b/>
                <w:bCs/>
              </w:rPr>
              <w:t>Game AI opponents</w:t>
            </w:r>
          </w:p>
        </w:tc>
        <w:tc>
          <w:tcPr>
            <w:tcW w:w="2220" w:type="dxa"/>
          </w:tcPr>
          <w:p w14:paraId="34AE7090" w14:textId="77777777" w:rsidR="002848EC" w:rsidRPr="002848EC" w:rsidRDefault="002848EC">
            <w:pPr>
              <w:jc w:val="center"/>
              <w:rPr>
                <w:b/>
                <w:bCs/>
              </w:rPr>
            </w:pPr>
          </w:p>
          <w:p w14:paraId="468C06FD" w14:textId="77777777" w:rsidR="002848EC" w:rsidRPr="002848EC" w:rsidRDefault="002848EC">
            <w:pPr>
              <w:jc w:val="center"/>
              <w:rPr>
                <w:b/>
                <w:bCs/>
              </w:rPr>
            </w:pPr>
          </w:p>
          <w:p w14:paraId="4EF8BD96" w14:textId="232110BE" w:rsidR="0097009D" w:rsidRPr="002848EC" w:rsidRDefault="00000000">
            <w:pPr>
              <w:jc w:val="center"/>
              <w:rPr>
                <w:b/>
                <w:bCs/>
              </w:rPr>
            </w:pPr>
            <w:r w:rsidRPr="002848EC">
              <w:rPr>
                <w:b/>
                <w:bCs/>
              </w:rPr>
              <w:t>Instagram filters</w:t>
            </w:r>
          </w:p>
        </w:tc>
        <w:tc>
          <w:tcPr>
            <w:tcW w:w="2476" w:type="dxa"/>
          </w:tcPr>
          <w:p w14:paraId="495165F0" w14:textId="77777777" w:rsidR="002848EC" w:rsidRPr="002848EC" w:rsidRDefault="002848EC">
            <w:pPr>
              <w:jc w:val="center"/>
              <w:rPr>
                <w:b/>
                <w:bCs/>
              </w:rPr>
            </w:pPr>
          </w:p>
          <w:p w14:paraId="3C9FAB5B" w14:textId="77777777" w:rsidR="002848EC" w:rsidRPr="002848EC" w:rsidRDefault="002848EC">
            <w:pPr>
              <w:jc w:val="center"/>
              <w:rPr>
                <w:b/>
                <w:bCs/>
              </w:rPr>
            </w:pPr>
          </w:p>
          <w:p w14:paraId="378DFD2F" w14:textId="52C076F0" w:rsidR="0097009D" w:rsidRPr="002848EC" w:rsidRDefault="00000000">
            <w:pPr>
              <w:jc w:val="center"/>
              <w:rPr>
                <w:b/>
                <w:bCs/>
              </w:rPr>
            </w:pPr>
            <w:r w:rsidRPr="002848EC">
              <w:rPr>
                <w:b/>
                <w:bCs/>
              </w:rPr>
              <w:t>Photo face grouping</w:t>
            </w:r>
          </w:p>
        </w:tc>
        <w:tc>
          <w:tcPr>
            <w:tcW w:w="2220" w:type="dxa"/>
          </w:tcPr>
          <w:p w14:paraId="1FF26194" w14:textId="77777777" w:rsidR="002848EC" w:rsidRPr="002848EC" w:rsidRDefault="002848EC">
            <w:pPr>
              <w:jc w:val="center"/>
              <w:rPr>
                <w:b/>
                <w:bCs/>
              </w:rPr>
            </w:pPr>
          </w:p>
          <w:p w14:paraId="0C8E459E" w14:textId="77777777" w:rsidR="002848EC" w:rsidRPr="002848EC" w:rsidRDefault="002848EC">
            <w:pPr>
              <w:jc w:val="center"/>
              <w:rPr>
                <w:b/>
                <w:bCs/>
              </w:rPr>
            </w:pPr>
          </w:p>
          <w:p w14:paraId="5D36B7CF" w14:textId="30962ECD" w:rsidR="0097009D" w:rsidRPr="002848EC" w:rsidRDefault="00000000">
            <w:pPr>
              <w:jc w:val="center"/>
              <w:rPr>
                <w:b/>
                <w:bCs/>
              </w:rPr>
            </w:pPr>
            <w:r w:rsidRPr="002848EC">
              <w:rPr>
                <w:b/>
                <w:bCs/>
              </w:rPr>
              <w:t>YouTube suggestions</w:t>
            </w:r>
          </w:p>
        </w:tc>
      </w:tr>
      <w:tr w:rsidR="0097009D" w14:paraId="6B23D688" w14:textId="77777777" w:rsidTr="002848EC">
        <w:trPr>
          <w:trHeight w:val="1779"/>
        </w:trPr>
        <w:tc>
          <w:tcPr>
            <w:tcW w:w="2208" w:type="dxa"/>
          </w:tcPr>
          <w:p w14:paraId="258FAF5A" w14:textId="77777777" w:rsidR="002848EC" w:rsidRPr="002848EC" w:rsidRDefault="002848EC">
            <w:pPr>
              <w:jc w:val="center"/>
              <w:rPr>
                <w:b/>
                <w:bCs/>
              </w:rPr>
            </w:pPr>
          </w:p>
          <w:p w14:paraId="7CE1FC50" w14:textId="77777777" w:rsidR="002848EC" w:rsidRPr="002848EC" w:rsidRDefault="002848EC">
            <w:pPr>
              <w:jc w:val="center"/>
              <w:rPr>
                <w:b/>
                <w:bCs/>
              </w:rPr>
            </w:pPr>
          </w:p>
          <w:p w14:paraId="1C53F5DB" w14:textId="1446D83B" w:rsidR="0097009D" w:rsidRPr="002848EC" w:rsidRDefault="00000000">
            <w:pPr>
              <w:jc w:val="center"/>
              <w:rPr>
                <w:b/>
                <w:bCs/>
              </w:rPr>
            </w:pPr>
            <w:r w:rsidRPr="002848EC">
              <w:rPr>
                <w:b/>
                <w:bCs/>
              </w:rPr>
              <w:t>Email spam filter</w:t>
            </w:r>
          </w:p>
        </w:tc>
        <w:tc>
          <w:tcPr>
            <w:tcW w:w="2220" w:type="dxa"/>
          </w:tcPr>
          <w:p w14:paraId="37917241" w14:textId="77777777" w:rsidR="002848EC" w:rsidRPr="002848EC" w:rsidRDefault="002848EC">
            <w:pPr>
              <w:jc w:val="center"/>
              <w:rPr>
                <w:b/>
                <w:bCs/>
              </w:rPr>
            </w:pPr>
          </w:p>
          <w:p w14:paraId="596D9B1A" w14:textId="77777777" w:rsidR="002848EC" w:rsidRPr="002848EC" w:rsidRDefault="002848EC">
            <w:pPr>
              <w:jc w:val="center"/>
              <w:rPr>
                <w:b/>
                <w:bCs/>
              </w:rPr>
            </w:pPr>
          </w:p>
          <w:p w14:paraId="5C0BA55A" w14:textId="61D8E8F3" w:rsidR="0097009D" w:rsidRPr="002848EC" w:rsidRDefault="00000000">
            <w:pPr>
              <w:jc w:val="center"/>
              <w:rPr>
                <w:b/>
                <w:bCs/>
              </w:rPr>
            </w:pPr>
            <w:r w:rsidRPr="002848EC">
              <w:rPr>
                <w:b/>
                <w:bCs/>
              </w:rPr>
              <w:t>TikTok For You page</w:t>
            </w:r>
          </w:p>
        </w:tc>
        <w:tc>
          <w:tcPr>
            <w:tcW w:w="2476" w:type="dxa"/>
          </w:tcPr>
          <w:p w14:paraId="712BDFBA" w14:textId="77777777" w:rsidR="002848EC" w:rsidRPr="002848EC" w:rsidRDefault="002848EC">
            <w:pPr>
              <w:jc w:val="center"/>
              <w:rPr>
                <w:b/>
                <w:bCs/>
              </w:rPr>
            </w:pPr>
          </w:p>
          <w:p w14:paraId="25B4CB69" w14:textId="77777777" w:rsidR="002848EC" w:rsidRPr="002848EC" w:rsidRDefault="002848EC">
            <w:pPr>
              <w:jc w:val="center"/>
              <w:rPr>
                <w:b/>
                <w:bCs/>
              </w:rPr>
            </w:pPr>
          </w:p>
          <w:p w14:paraId="45D362E2" w14:textId="3B32C4CD" w:rsidR="0097009D" w:rsidRPr="002848EC" w:rsidRDefault="00000000">
            <w:pPr>
              <w:jc w:val="center"/>
              <w:rPr>
                <w:b/>
                <w:bCs/>
              </w:rPr>
            </w:pPr>
            <w:r w:rsidRPr="002848EC">
              <w:rPr>
                <w:b/>
                <w:bCs/>
              </w:rPr>
              <w:t>Autocorrect/predictive text</w:t>
            </w:r>
          </w:p>
        </w:tc>
        <w:tc>
          <w:tcPr>
            <w:tcW w:w="2220" w:type="dxa"/>
          </w:tcPr>
          <w:p w14:paraId="7A7E2D52" w14:textId="77777777" w:rsidR="002848EC" w:rsidRPr="002848EC" w:rsidRDefault="002848EC">
            <w:pPr>
              <w:jc w:val="center"/>
              <w:rPr>
                <w:b/>
                <w:bCs/>
              </w:rPr>
            </w:pPr>
          </w:p>
          <w:p w14:paraId="19945244" w14:textId="77777777" w:rsidR="002848EC" w:rsidRPr="002848EC" w:rsidRDefault="002848EC">
            <w:pPr>
              <w:jc w:val="center"/>
              <w:rPr>
                <w:b/>
                <w:bCs/>
              </w:rPr>
            </w:pPr>
          </w:p>
          <w:p w14:paraId="5985553C" w14:textId="559D961A" w:rsidR="0097009D" w:rsidRPr="002848EC" w:rsidRDefault="00000000">
            <w:pPr>
              <w:jc w:val="center"/>
              <w:rPr>
                <w:b/>
                <w:bCs/>
              </w:rPr>
            </w:pPr>
            <w:r w:rsidRPr="002848EC">
              <w:rPr>
                <w:b/>
                <w:bCs/>
              </w:rPr>
              <w:t>Spotify recommendations</w:t>
            </w:r>
          </w:p>
        </w:tc>
      </w:tr>
    </w:tbl>
    <w:p w14:paraId="58EA0349" w14:textId="77777777" w:rsidR="0097009D" w:rsidRDefault="0097009D"/>
    <w:p w14:paraId="248CE64E" w14:textId="77777777" w:rsidR="0097009D" w:rsidRDefault="00000000">
      <w:r>
        <w:br w:type="page"/>
      </w:r>
    </w:p>
    <w:p w14:paraId="4C6C0F8F" w14:textId="77777777" w:rsidR="0097009D" w:rsidRDefault="00000000">
      <w:pPr>
        <w:pStyle w:val="Heading2"/>
        <w:jc w:val="center"/>
      </w:pPr>
      <w:r>
        <w:lastRenderedPageBreak/>
        <w:t>AI BINGO - Card 5</w:t>
      </w:r>
    </w:p>
    <w:p w14:paraId="689DB6E4" w14:textId="77777777" w:rsidR="0097009D" w:rsidRDefault="00000000">
      <w:r>
        <w:t>Find someone who has used each AI application and get their signature:</w:t>
      </w:r>
    </w:p>
    <w:p w14:paraId="057E2FC9" w14:textId="77777777" w:rsidR="0097009D" w:rsidRDefault="0097009D"/>
    <w:tbl>
      <w:tblPr>
        <w:tblStyle w:val="TableGrid"/>
        <w:tblW w:w="8869" w:type="dxa"/>
        <w:tblLook w:val="04A0" w:firstRow="1" w:lastRow="0" w:firstColumn="1" w:lastColumn="0" w:noHBand="0" w:noVBand="1"/>
      </w:tblPr>
      <w:tblGrid>
        <w:gridCol w:w="2072"/>
        <w:gridCol w:w="2071"/>
        <w:gridCol w:w="2150"/>
        <w:gridCol w:w="2576"/>
      </w:tblGrid>
      <w:tr w:rsidR="0097009D" w14:paraId="0DB95DF2" w14:textId="77777777" w:rsidTr="002848EC">
        <w:trPr>
          <w:trHeight w:val="1747"/>
        </w:trPr>
        <w:tc>
          <w:tcPr>
            <w:tcW w:w="2151" w:type="dxa"/>
          </w:tcPr>
          <w:p w14:paraId="78A89FB2" w14:textId="77777777" w:rsidR="002848EC" w:rsidRPr="002848EC" w:rsidRDefault="002848EC">
            <w:pPr>
              <w:jc w:val="center"/>
              <w:rPr>
                <w:b/>
                <w:bCs/>
              </w:rPr>
            </w:pPr>
          </w:p>
          <w:p w14:paraId="3765E3B5" w14:textId="77777777" w:rsidR="002848EC" w:rsidRPr="002848EC" w:rsidRDefault="002848EC">
            <w:pPr>
              <w:jc w:val="center"/>
              <w:rPr>
                <w:b/>
                <w:bCs/>
              </w:rPr>
            </w:pPr>
          </w:p>
          <w:p w14:paraId="54FBD529" w14:textId="78037329" w:rsidR="0097009D" w:rsidRPr="002848EC" w:rsidRDefault="00000000">
            <w:pPr>
              <w:jc w:val="center"/>
              <w:rPr>
                <w:b/>
                <w:bCs/>
              </w:rPr>
            </w:pPr>
            <w:r w:rsidRPr="002848EC">
              <w:rPr>
                <w:b/>
                <w:bCs/>
              </w:rPr>
              <w:t>Game AI opponents</w:t>
            </w:r>
          </w:p>
        </w:tc>
        <w:tc>
          <w:tcPr>
            <w:tcW w:w="2151" w:type="dxa"/>
          </w:tcPr>
          <w:p w14:paraId="17B87CD1" w14:textId="77777777" w:rsidR="002848EC" w:rsidRPr="002848EC" w:rsidRDefault="002848EC">
            <w:pPr>
              <w:jc w:val="center"/>
              <w:rPr>
                <w:b/>
                <w:bCs/>
              </w:rPr>
            </w:pPr>
          </w:p>
          <w:p w14:paraId="5B6860A3" w14:textId="77777777" w:rsidR="002848EC" w:rsidRPr="002848EC" w:rsidRDefault="002848EC">
            <w:pPr>
              <w:jc w:val="center"/>
              <w:rPr>
                <w:b/>
                <w:bCs/>
              </w:rPr>
            </w:pPr>
          </w:p>
          <w:p w14:paraId="5C2D6700" w14:textId="1B991932" w:rsidR="0097009D" w:rsidRPr="002848EC" w:rsidRDefault="00000000">
            <w:pPr>
              <w:jc w:val="center"/>
              <w:rPr>
                <w:b/>
                <w:bCs/>
              </w:rPr>
            </w:pPr>
            <w:r w:rsidRPr="002848EC">
              <w:rPr>
                <w:b/>
                <w:bCs/>
              </w:rPr>
              <w:t>Face recognition on phone</w:t>
            </w:r>
          </w:p>
        </w:tc>
        <w:tc>
          <w:tcPr>
            <w:tcW w:w="2160" w:type="dxa"/>
          </w:tcPr>
          <w:p w14:paraId="76B664EA" w14:textId="77777777" w:rsidR="002848EC" w:rsidRPr="002848EC" w:rsidRDefault="002848EC">
            <w:pPr>
              <w:jc w:val="center"/>
              <w:rPr>
                <w:b/>
                <w:bCs/>
              </w:rPr>
            </w:pPr>
          </w:p>
          <w:p w14:paraId="13BB412A" w14:textId="77777777" w:rsidR="002848EC" w:rsidRPr="002848EC" w:rsidRDefault="002848EC">
            <w:pPr>
              <w:jc w:val="center"/>
              <w:rPr>
                <w:b/>
                <w:bCs/>
              </w:rPr>
            </w:pPr>
          </w:p>
          <w:p w14:paraId="54D5546C" w14:textId="4E4A4EBB" w:rsidR="0097009D" w:rsidRPr="002848EC" w:rsidRDefault="00000000">
            <w:pPr>
              <w:jc w:val="center"/>
              <w:rPr>
                <w:b/>
                <w:bCs/>
              </w:rPr>
            </w:pPr>
            <w:r w:rsidRPr="002848EC">
              <w:rPr>
                <w:b/>
                <w:bCs/>
              </w:rPr>
              <w:t>Netflix recommendations</w:t>
            </w:r>
          </w:p>
        </w:tc>
        <w:tc>
          <w:tcPr>
            <w:tcW w:w="2407" w:type="dxa"/>
          </w:tcPr>
          <w:p w14:paraId="1EE99104" w14:textId="77777777" w:rsidR="002848EC" w:rsidRPr="002848EC" w:rsidRDefault="002848EC">
            <w:pPr>
              <w:jc w:val="center"/>
              <w:rPr>
                <w:b/>
                <w:bCs/>
              </w:rPr>
            </w:pPr>
          </w:p>
          <w:p w14:paraId="4F2F94F0" w14:textId="77777777" w:rsidR="002848EC" w:rsidRPr="002848EC" w:rsidRDefault="002848EC">
            <w:pPr>
              <w:jc w:val="center"/>
              <w:rPr>
                <w:b/>
                <w:bCs/>
              </w:rPr>
            </w:pPr>
          </w:p>
          <w:p w14:paraId="1714A2E1" w14:textId="016D0A44" w:rsidR="0097009D" w:rsidRPr="002848EC" w:rsidRDefault="00000000">
            <w:pPr>
              <w:jc w:val="center"/>
              <w:rPr>
                <w:b/>
                <w:bCs/>
              </w:rPr>
            </w:pPr>
            <w:r w:rsidRPr="002848EC">
              <w:rPr>
                <w:b/>
                <w:bCs/>
              </w:rPr>
              <w:t>Instagram filters</w:t>
            </w:r>
          </w:p>
        </w:tc>
      </w:tr>
      <w:tr w:rsidR="0097009D" w14:paraId="76E9AC0C" w14:textId="77777777" w:rsidTr="002848EC">
        <w:trPr>
          <w:trHeight w:val="1747"/>
        </w:trPr>
        <w:tc>
          <w:tcPr>
            <w:tcW w:w="2151" w:type="dxa"/>
          </w:tcPr>
          <w:p w14:paraId="7904ED9E" w14:textId="77777777" w:rsidR="002848EC" w:rsidRPr="002848EC" w:rsidRDefault="002848EC">
            <w:pPr>
              <w:jc w:val="center"/>
              <w:rPr>
                <w:b/>
                <w:bCs/>
              </w:rPr>
            </w:pPr>
          </w:p>
          <w:p w14:paraId="6116350E" w14:textId="77777777" w:rsidR="002848EC" w:rsidRPr="002848EC" w:rsidRDefault="002848EC">
            <w:pPr>
              <w:jc w:val="center"/>
              <w:rPr>
                <w:b/>
                <w:bCs/>
              </w:rPr>
            </w:pPr>
          </w:p>
          <w:p w14:paraId="1B55B5FA" w14:textId="4D1CB345" w:rsidR="0097009D" w:rsidRPr="002848EC" w:rsidRDefault="00000000">
            <w:pPr>
              <w:jc w:val="center"/>
              <w:rPr>
                <w:b/>
                <w:bCs/>
              </w:rPr>
            </w:pPr>
            <w:r w:rsidRPr="002848EC">
              <w:rPr>
                <w:b/>
                <w:bCs/>
              </w:rPr>
              <w:t>YouTube suggestions</w:t>
            </w:r>
          </w:p>
        </w:tc>
        <w:tc>
          <w:tcPr>
            <w:tcW w:w="2151" w:type="dxa"/>
          </w:tcPr>
          <w:p w14:paraId="582C5C8F" w14:textId="77777777" w:rsidR="002848EC" w:rsidRPr="002848EC" w:rsidRDefault="002848EC">
            <w:pPr>
              <w:jc w:val="center"/>
              <w:rPr>
                <w:b/>
                <w:bCs/>
              </w:rPr>
            </w:pPr>
          </w:p>
          <w:p w14:paraId="303EAC23" w14:textId="77777777" w:rsidR="002848EC" w:rsidRPr="002848EC" w:rsidRDefault="002848EC">
            <w:pPr>
              <w:jc w:val="center"/>
              <w:rPr>
                <w:b/>
                <w:bCs/>
              </w:rPr>
            </w:pPr>
          </w:p>
          <w:p w14:paraId="4232FFFA" w14:textId="38E7D0B6" w:rsidR="0097009D" w:rsidRPr="002848EC" w:rsidRDefault="00000000">
            <w:pPr>
              <w:jc w:val="center"/>
              <w:rPr>
                <w:b/>
                <w:bCs/>
              </w:rPr>
            </w:pPr>
            <w:r w:rsidRPr="002848EC">
              <w:rPr>
                <w:b/>
                <w:bCs/>
              </w:rPr>
              <w:t>Snapchat filters</w:t>
            </w:r>
          </w:p>
        </w:tc>
        <w:tc>
          <w:tcPr>
            <w:tcW w:w="2160" w:type="dxa"/>
          </w:tcPr>
          <w:p w14:paraId="010DD2B8" w14:textId="77777777" w:rsidR="002848EC" w:rsidRPr="002848EC" w:rsidRDefault="002848EC">
            <w:pPr>
              <w:jc w:val="center"/>
              <w:rPr>
                <w:b/>
                <w:bCs/>
              </w:rPr>
            </w:pPr>
          </w:p>
          <w:p w14:paraId="2A0DBF70" w14:textId="77777777" w:rsidR="002848EC" w:rsidRPr="002848EC" w:rsidRDefault="002848EC">
            <w:pPr>
              <w:jc w:val="center"/>
              <w:rPr>
                <w:b/>
                <w:bCs/>
              </w:rPr>
            </w:pPr>
          </w:p>
          <w:p w14:paraId="3992F097" w14:textId="0A59974B" w:rsidR="0097009D" w:rsidRPr="002848EC" w:rsidRDefault="00000000">
            <w:pPr>
              <w:jc w:val="center"/>
              <w:rPr>
                <w:b/>
                <w:bCs/>
              </w:rPr>
            </w:pPr>
            <w:r w:rsidRPr="002848EC">
              <w:rPr>
                <w:b/>
                <w:bCs/>
              </w:rPr>
              <w:t>Google Maps navigation</w:t>
            </w:r>
          </w:p>
        </w:tc>
        <w:tc>
          <w:tcPr>
            <w:tcW w:w="2407" w:type="dxa"/>
          </w:tcPr>
          <w:p w14:paraId="7B11AE63" w14:textId="77777777" w:rsidR="002848EC" w:rsidRPr="002848EC" w:rsidRDefault="002848EC">
            <w:pPr>
              <w:jc w:val="center"/>
              <w:rPr>
                <w:b/>
                <w:bCs/>
              </w:rPr>
            </w:pPr>
          </w:p>
          <w:p w14:paraId="145A55D2" w14:textId="77777777" w:rsidR="002848EC" w:rsidRPr="002848EC" w:rsidRDefault="002848EC">
            <w:pPr>
              <w:jc w:val="center"/>
              <w:rPr>
                <w:b/>
                <w:bCs/>
              </w:rPr>
            </w:pPr>
          </w:p>
          <w:p w14:paraId="5524915E" w14:textId="705BFF34" w:rsidR="0097009D" w:rsidRPr="002848EC" w:rsidRDefault="00000000">
            <w:pPr>
              <w:jc w:val="center"/>
              <w:rPr>
                <w:b/>
                <w:bCs/>
              </w:rPr>
            </w:pPr>
            <w:r w:rsidRPr="002848EC">
              <w:rPr>
                <w:b/>
                <w:bCs/>
              </w:rPr>
              <w:t>Autocorrect/predictive text</w:t>
            </w:r>
          </w:p>
        </w:tc>
      </w:tr>
      <w:tr w:rsidR="0097009D" w14:paraId="3DBF5985" w14:textId="77777777" w:rsidTr="002848EC">
        <w:trPr>
          <w:trHeight w:val="1747"/>
        </w:trPr>
        <w:tc>
          <w:tcPr>
            <w:tcW w:w="2151" w:type="dxa"/>
          </w:tcPr>
          <w:p w14:paraId="5731022F" w14:textId="77777777" w:rsidR="002848EC" w:rsidRPr="002848EC" w:rsidRDefault="002848EC">
            <w:pPr>
              <w:jc w:val="center"/>
              <w:rPr>
                <w:b/>
                <w:bCs/>
              </w:rPr>
            </w:pPr>
          </w:p>
          <w:p w14:paraId="09165316" w14:textId="77777777" w:rsidR="002848EC" w:rsidRPr="002848EC" w:rsidRDefault="002848EC">
            <w:pPr>
              <w:jc w:val="center"/>
              <w:rPr>
                <w:b/>
                <w:bCs/>
              </w:rPr>
            </w:pPr>
          </w:p>
          <w:p w14:paraId="7D7A2D96" w14:textId="0E2DAB6E" w:rsidR="0097009D" w:rsidRPr="002848EC" w:rsidRDefault="00000000">
            <w:pPr>
              <w:jc w:val="center"/>
              <w:rPr>
                <w:b/>
                <w:bCs/>
              </w:rPr>
            </w:pPr>
            <w:r w:rsidRPr="002848EC">
              <w:rPr>
                <w:b/>
                <w:bCs/>
              </w:rPr>
              <w:t>Email spam filter</w:t>
            </w:r>
          </w:p>
        </w:tc>
        <w:tc>
          <w:tcPr>
            <w:tcW w:w="2151" w:type="dxa"/>
          </w:tcPr>
          <w:p w14:paraId="14F27629" w14:textId="77777777" w:rsidR="002848EC" w:rsidRPr="002848EC" w:rsidRDefault="002848EC">
            <w:pPr>
              <w:jc w:val="center"/>
              <w:rPr>
                <w:b/>
                <w:bCs/>
              </w:rPr>
            </w:pPr>
          </w:p>
          <w:p w14:paraId="3A1E7095" w14:textId="77777777" w:rsidR="002848EC" w:rsidRPr="002848EC" w:rsidRDefault="002848EC">
            <w:pPr>
              <w:jc w:val="center"/>
              <w:rPr>
                <w:b/>
                <w:bCs/>
              </w:rPr>
            </w:pPr>
          </w:p>
          <w:p w14:paraId="5333BC9E" w14:textId="34ABB3D3" w:rsidR="0097009D" w:rsidRPr="002848EC" w:rsidRDefault="00000000">
            <w:pPr>
              <w:jc w:val="center"/>
              <w:rPr>
                <w:b/>
                <w:bCs/>
              </w:rPr>
            </w:pPr>
            <w:r w:rsidRPr="002848EC">
              <w:rPr>
                <w:b/>
                <w:bCs/>
              </w:rPr>
              <w:t>TikTok For You page</w:t>
            </w:r>
          </w:p>
        </w:tc>
        <w:tc>
          <w:tcPr>
            <w:tcW w:w="2160" w:type="dxa"/>
          </w:tcPr>
          <w:p w14:paraId="02B57C36" w14:textId="77777777" w:rsidR="002848EC" w:rsidRPr="002848EC" w:rsidRDefault="002848EC">
            <w:pPr>
              <w:jc w:val="center"/>
              <w:rPr>
                <w:b/>
                <w:bCs/>
              </w:rPr>
            </w:pPr>
          </w:p>
          <w:p w14:paraId="296B7E27" w14:textId="77777777" w:rsidR="002848EC" w:rsidRPr="002848EC" w:rsidRDefault="002848EC">
            <w:pPr>
              <w:jc w:val="center"/>
              <w:rPr>
                <w:b/>
                <w:bCs/>
              </w:rPr>
            </w:pPr>
          </w:p>
          <w:p w14:paraId="02D7CD3F" w14:textId="076ADB4B" w:rsidR="0097009D" w:rsidRPr="002848EC" w:rsidRDefault="00000000">
            <w:pPr>
              <w:jc w:val="center"/>
              <w:rPr>
                <w:b/>
                <w:bCs/>
              </w:rPr>
            </w:pPr>
            <w:r w:rsidRPr="002848EC">
              <w:rPr>
                <w:b/>
                <w:bCs/>
              </w:rPr>
              <w:t>Photo face grouping</w:t>
            </w:r>
          </w:p>
        </w:tc>
        <w:tc>
          <w:tcPr>
            <w:tcW w:w="2407" w:type="dxa"/>
          </w:tcPr>
          <w:p w14:paraId="6D6F4225" w14:textId="77777777" w:rsidR="002848EC" w:rsidRPr="002848EC" w:rsidRDefault="002848EC">
            <w:pPr>
              <w:jc w:val="center"/>
              <w:rPr>
                <w:b/>
                <w:bCs/>
              </w:rPr>
            </w:pPr>
          </w:p>
          <w:p w14:paraId="7ADEB335" w14:textId="77777777" w:rsidR="002848EC" w:rsidRPr="002848EC" w:rsidRDefault="002848EC">
            <w:pPr>
              <w:jc w:val="center"/>
              <w:rPr>
                <w:b/>
                <w:bCs/>
              </w:rPr>
            </w:pPr>
          </w:p>
          <w:p w14:paraId="2BE9A72E" w14:textId="60496619" w:rsidR="0097009D" w:rsidRPr="002848EC" w:rsidRDefault="00000000">
            <w:pPr>
              <w:jc w:val="center"/>
              <w:rPr>
                <w:b/>
                <w:bCs/>
              </w:rPr>
            </w:pPr>
            <w:r w:rsidRPr="002848EC">
              <w:rPr>
                <w:b/>
                <w:bCs/>
              </w:rPr>
              <w:t>Spotify recommendations</w:t>
            </w:r>
          </w:p>
        </w:tc>
      </w:tr>
      <w:tr w:rsidR="0097009D" w14:paraId="6DE0447E" w14:textId="77777777" w:rsidTr="002848EC">
        <w:trPr>
          <w:trHeight w:val="1747"/>
        </w:trPr>
        <w:tc>
          <w:tcPr>
            <w:tcW w:w="2151" w:type="dxa"/>
          </w:tcPr>
          <w:p w14:paraId="5ADE7808" w14:textId="77777777" w:rsidR="002848EC" w:rsidRPr="002848EC" w:rsidRDefault="002848EC">
            <w:pPr>
              <w:jc w:val="center"/>
              <w:rPr>
                <w:b/>
                <w:bCs/>
              </w:rPr>
            </w:pPr>
          </w:p>
          <w:p w14:paraId="260D9104" w14:textId="77777777" w:rsidR="002848EC" w:rsidRPr="002848EC" w:rsidRDefault="002848EC">
            <w:pPr>
              <w:jc w:val="center"/>
              <w:rPr>
                <w:b/>
                <w:bCs/>
              </w:rPr>
            </w:pPr>
          </w:p>
          <w:p w14:paraId="70DA0A92" w14:textId="23AFB05C" w:rsidR="0097009D" w:rsidRPr="002848EC" w:rsidRDefault="00000000">
            <w:pPr>
              <w:jc w:val="center"/>
              <w:rPr>
                <w:b/>
                <w:bCs/>
              </w:rPr>
            </w:pPr>
            <w:r w:rsidRPr="002848EC">
              <w:rPr>
                <w:b/>
                <w:bCs/>
              </w:rPr>
              <w:t>Chatbots on websites</w:t>
            </w:r>
          </w:p>
        </w:tc>
        <w:tc>
          <w:tcPr>
            <w:tcW w:w="2151" w:type="dxa"/>
          </w:tcPr>
          <w:p w14:paraId="47ED0CD7" w14:textId="77777777" w:rsidR="002848EC" w:rsidRPr="002848EC" w:rsidRDefault="002848EC">
            <w:pPr>
              <w:jc w:val="center"/>
              <w:rPr>
                <w:b/>
                <w:bCs/>
              </w:rPr>
            </w:pPr>
          </w:p>
          <w:p w14:paraId="188F7FEB" w14:textId="77777777" w:rsidR="002848EC" w:rsidRPr="002848EC" w:rsidRDefault="002848EC">
            <w:pPr>
              <w:jc w:val="center"/>
              <w:rPr>
                <w:b/>
                <w:bCs/>
              </w:rPr>
            </w:pPr>
          </w:p>
          <w:p w14:paraId="77D47946" w14:textId="6C1263E7" w:rsidR="0097009D" w:rsidRPr="002848EC" w:rsidRDefault="00000000">
            <w:pPr>
              <w:jc w:val="center"/>
              <w:rPr>
                <w:b/>
                <w:bCs/>
              </w:rPr>
            </w:pPr>
            <w:r w:rsidRPr="002848EC">
              <w:rPr>
                <w:b/>
                <w:bCs/>
              </w:rPr>
              <w:t>Voice-to-text</w:t>
            </w:r>
          </w:p>
        </w:tc>
        <w:tc>
          <w:tcPr>
            <w:tcW w:w="2160" w:type="dxa"/>
          </w:tcPr>
          <w:p w14:paraId="1839D6C0" w14:textId="77777777" w:rsidR="002848EC" w:rsidRPr="002848EC" w:rsidRDefault="002848EC">
            <w:pPr>
              <w:jc w:val="center"/>
              <w:rPr>
                <w:b/>
                <w:bCs/>
              </w:rPr>
            </w:pPr>
          </w:p>
          <w:p w14:paraId="03CCCA73" w14:textId="77777777" w:rsidR="002848EC" w:rsidRPr="002848EC" w:rsidRDefault="002848EC">
            <w:pPr>
              <w:jc w:val="center"/>
              <w:rPr>
                <w:b/>
                <w:bCs/>
              </w:rPr>
            </w:pPr>
          </w:p>
          <w:p w14:paraId="2D3D648C" w14:textId="7DF03922" w:rsidR="0097009D" w:rsidRPr="002848EC" w:rsidRDefault="00000000">
            <w:pPr>
              <w:jc w:val="center"/>
              <w:rPr>
                <w:b/>
                <w:bCs/>
              </w:rPr>
            </w:pPr>
            <w:r w:rsidRPr="002848EC">
              <w:rPr>
                <w:b/>
                <w:bCs/>
              </w:rPr>
              <w:t>Smart speaker (Alexa/Google)</w:t>
            </w:r>
          </w:p>
        </w:tc>
        <w:tc>
          <w:tcPr>
            <w:tcW w:w="2407" w:type="dxa"/>
          </w:tcPr>
          <w:p w14:paraId="10117497" w14:textId="77777777" w:rsidR="002848EC" w:rsidRPr="002848EC" w:rsidRDefault="002848EC">
            <w:pPr>
              <w:jc w:val="center"/>
              <w:rPr>
                <w:b/>
                <w:bCs/>
              </w:rPr>
            </w:pPr>
          </w:p>
          <w:p w14:paraId="42E7393B" w14:textId="77777777" w:rsidR="002848EC" w:rsidRPr="002848EC" w:rsidRDefault="002848EC">
            <w:pPr>
              <w:jc w:val="center"/>
              <w:rPr>
                <w:b/>
                <w:bCs/>
              </w:rPr>
            </w:pPr>
          </w:p>
          <w:p w14:paraId="27471AEA" w14:textId="08B2800D" w:rsidR="0097009D" w:rsidRPr="002848EC" w:rsidRDefault="00000000">
            <w:pPr>
              <w:jc w:val="center"/>
              <w:rPr>
                <w:b/>
                <w:bCs/>
              </w:rPr>
            </w:pPr>
            <w:r w:rsidRPr="002848EC">
              <w:rPr>
                <w:b/>
                <w:bCs/>
              </w:rPr>
              <w:t>Smart home devices</w:t>
            </w:r>
          </w:p>
        </w:tc>
      </w:tr>
    </w:tbl>
    <w:p w14:paraId="4FB08C89" w14:textId="77777777" w:rsidR="0097009D" w:rsidRDefault="0097009D"/>
    <w:p w14:paraId="430C39DD" w14:textId="77777777" w:rsidR="0097009D" w:rsidRDefault="00000000">
      <w:r>
        <w:br w:type="page"/>
      </w:r>
    </w:p>
    <w:p w14:paraId="4714A1CF" w14:textId="77777777" w:rsidR="0097009D" w:rsidRDefault="00000000">
      <w:pPr>
        <w:pStyle w:val="Heading2"/>
        <w:jc w:val="center"/>
      </w:pPr>
      <w:r>
        <w:lastRenderedPageBreak/>
        <w:t>AI BINGO - Card 6</w:t>
      </w:r>
    </w:p>
    <w:p w14:paraId="7D9069D2" w14:textId="77777777" w:rsidR="0097009D" w:rsidRDefault="00000000">
      <w:r>
        <w:t>Find someone who has used each AI application and get their signature:</w:t>
      </w:r>
    </w:p>
    <w:p w14:paraId="2838A583" w14:textId="77777777" w:rsidR="0097009D" w:rsidRDefault="0097009D"/>
    <w:tbl>
      <w:tblPr>
        <w:tblStyle w:val="TableGrid"/>
        <w:tblW w:w="8914" w:type="dxa"/>
        <w:tblLook w:val="04A0" w:firstRow="1" w:lastRow="0" w:firstColumn="1" w:lastColumn="0" w:noHBand="0" w:noVBand="1"/>
      </w:tblPr>
      <w:tblGrid>
        <w:gridCol w:w="2065"/>
        <w:gridCol w:w="2576"/>
        <w:gridCol w:w="2116"/>
        <w:gridCol w:w="2157"/>
      </w:tblGrid>
      <w:tr w:rsidR="0097009D" w14:paraId="0711F062" w14:textId="77777777" w:rsidTr="002848EC">
        <w:trPr>
          <w:trHeight w:val="1882"/>
        </w:trPr>
        <w:tc>
          <w:tcPr>
            <w:tcW w:w="2160" w:type="dxa"/>
          </w:tcPr>
          <w:p w14:paraId="012DA9B0" w14:textId="77777777" w:rsidR="002848EC" w:rsidRPr="002848EC" w:rsidRDefault="002848EC">
            <w:pPr>
              <w:jc w:val="center"/>
              <w:rPr>
                <w:b/>
                <w:bCs/>
              </w:rPr>
            </w:pPr>
          </w:p>
          <w:p w14:paraId="7E40D1DE" w14:textId="77777777" w:rsidR="002848EC" w:rsidRPr="002848EC" w:rsidRDefault="002848EC">
            <w:pPr>
              <w:jc w:val="center"/>
              <w:rPr>
                <w:b/>
                <w:bCs/>
              </w:rPr>
            </w:pPr>
          </w:p>
          <w:p w14:paraId="20324EC2" w14:textId="4FD3751E" w:rsidR="0097009D" w:rsidRPr="002848EC" w:rsidRDefault="00000000">
            <w:pPr>
              <w:jc w:val="center"/>
              <w:rPr>
                <w:b/>
                <w:bCs/>
              </w:rPr>
            </w:pPr>
            <w:r w:rsidRPr="002848EC">
              <w:rPr>
                <w:b/>
                <w:bCs/>
              </w:rPr>
              <w:t>TikTok For You page</w:t>
            </w:r>
          </w:p>
        </w:tc>
        <w:tc>
          <w:tcPr>
            <w:tcW w:w="2419" w:type="dxa"/>
          </w:tcPr>
          <w:p w14:paraId="15D98142" w14:textId="77777777" w:rsidR="002848EC" w:rsidRPr="002848EC" w:rsidRDefault="002848EC">
            <w:pPr>
              <w:jc w:val="center"/>
              <w:rPr>
                <w:b/>
                <w:bCs/>
              </w:rPr>
            </w:pPr>
          </w:p>
          <w:p w14:paraId="479AF97E" w14:textId="77777777" w:rsidR="002848EC" w:rsidRPr="002848EC" w:rsidRDefault="002848EC">
            <w:pPr>
              <w:jc w:val="center"/>
              <w:rPr>
                <w:b/>
                <w:bCs/>
              </w:rPr>
            </w:pPr>
          </w:p>
          <w:p w14:paraId="45043CD9" w14:textId="5440737A" w:rsidR="0097009D" w:rsidRPr="002848EC" w:rsidRDefault="00000000">
            <w:pPr>
              <w:jc w:val="center"/>
              <w:rPr>
                <w:b/>
                <w:bCs/>
              </w:rPr>
            </w:pPr>
            <w:r w:rsidRPr="002848EC">
              <w:rPr>
                <w:b/>
                <w:bCs/>
              </w:rPr>
              <w:t>Netflix recommendations</w:t>
            </w:r>
          </w:p>
        </w:tc>
        <w:tc>
          <w:tcPr>
            <w:tcW w:w="2165" w:type="dxa"/>
          </w:tcPr>
          <w:p w14:paraId="2F7EB875" w14:textId="77777777" w:rsidR="002848EC" w:rsidRPr="002848EC" w:rsidRDefault="002848EC">
            <w:pPr>
              <w:jc w:val="center"/>
              <w:rPr>
                <w:b/>
                <w:bCs/>
              </w:rPr>
            </w:pPr>
          </w:p>
          <w:p w14:paraId="13B3656F" w14:textId="77777777" w:rsidR="002848EC" w:rsidRPr="002848EC" w:rsidRDefault="002848EC">
            <w:pPr>
              <w:jc w:val="center"/>
              <w:rPr>
                <w:b/>
                <w:bCs/>
              </w:rPr>
            </w:pPr>
          </w:p>
          <w:p w14:paraId="4E9F188A" w14:textId="2B771D7F" w:rsidR="0097009D" w:rsidRPr="002848EC" w:rsidRDefault="00000000">
            <w:pPr>
              <w:jc w:val="center"/>
              <w:rPr>
                <w:b/>
                <w:bCs/>
              </w:rPr>
            </w:pPr>
            <w:r w:rsidRPr="002848EC">
              <w:rPr>
                <w:b/>
                <w:bCs/>
              </w:rPr>
              <w:t>Game AI opponents</w:t>
            </w:r>
          </w:p>
        </w:tc>
        <w:tc>
          <w:tcPr>
            <w:tcW w:w="2170" w:type="dxa"/>
          </w:tcPr>
          <w:p w14:paraId="3079F30F" w14:textId="77777777" w:rsidR="002848EC" w:rsidRPr="002848EC" w:rsidRDefault="002848EC">
            <w:pPr>
              <w:jc w:val="center"/>
              <w:rPr>
                <w:b/>
                <w:bCs/>
              </w:rPr>
            </w:pPr>
          </w:p>
          <w:p w14:paraId="0E23DA17" w14:textId="77777777" w:rsidR="002848EC" w:rsidRPr="002848EC" w:rsidRDefault="002848EC">
            <w:pPr>
              <w:jc w:val="center"/>
              <w:rPr>
                <w:b/>
                <w:bCs/>
              </w:rPr>
            </w:pPr>
          </w:p>
          <w:p w14:paraId="487D3974" w14:textId="516E4397" w:rsidR="0097009D" w:rsidRPr="002848EC" w:rsidRDefault="00000000">
            <w:pPr>
              <w:jc w:val="center"/>
              <w:rPr>
                <w:b/>
                <w:bCs/>
              </w:rPr>
            </w:pPr>
            <w:r w:rsidRPr="002848EC">
              <w:rPr>
                <w:b/>
                <w:bCs/>
              </w:rPr>
              <w:t>YouTube suggestions</w:t>
            </w:r>
          </w:p>
        </w:tc>
      </w:tr>
      <w:tr w:rsidR="0097009D" w14:paraId="58584A1F" w14:textId="77777777" w:rsidTr="002848EC">
        <w:trPr>
          <w:trHeight w:val="1882"/>
        </w:trPr>
        <w:tc>
          <w:tcPr>
            <w:tcW w:w="2160" w:type="dxa"/>
          </w:tcPr>
          <w:p w14:paraId="1F1F9018" w14:textId="77777777" w:rsidR="002848EC" w:rsidRPr="002848EC" w:rsidRDefault="002848EC">
            <w:pPr>
              <w:jc w:val="center"/>
              <w:rPr>
                <w:b/>
                <w:bCs/>
              </w:rPr>
            </w:pPr>
          </w:p>
          <w:p w14:paraId="0CDDC81C" w14:textId="77777777" w:rsidR="002848EC" w:rsidRPr="002848EC" w:rsidRDefault="002848EC">
            <w:pPr>
              <w:jc w:val="center"/>
              <w:rPr>
                <w:b/>
                <w:bCs/>
              </w:rPr>
            </w:pPr>
          </w:p>
          <w:p w14:paraId="563F9FE4" w14:textId="18E7BA2B" w:rsidR="0097009D" w:rsidRPr="002848EC" w:rsidRDefault="00000000">
            <w:pPr>
              <w:jc w:val="center"/>
              <w:rPr>
                <w:b/>
                <w:bCs/>
              </w:rPr>
            </w:pPr>
            <w:r w:rsidRPr="002848EC">
              <w:rPr>
                <w:b/>
                <w:bCs/>
              </w:rPr>
              <w:t>Photo face grouping</w:t>
            </w:r>
          </w:p>
        </w:tc>
        <w:tc>
          <w:tcPr>
            <w:tcW w:w="2419" w:type="dxa"/>
          </w:tcPr>
          <w:p w14:paraId="17260F3C" w14:textId="77777777" w:rsidR="002848EC" w:rsidRPr="002848EC" w:rsidRDefault="002848EC">
            <w:pPr>
              <w:jc w:val="center"/>
              <w:rPr>
                <w:b/>
                <w:bCs/>
              </w:rPr>
            </w:pPr>
          </w:p>
          <w:p w14:paraId="20338E9D" w14:textId="77777777" w:rsidR="002848EC" w:rsidRPr="002848EC" w:rsidRDefault="002848EC">
            <w:pPr>
              <w:jc w:val="center"/>
              <w:rPr>
                <w:b/>
                <w:bCs/>
              </w:rPr>
            </w:pPr>
          </w:p>
          <w:p w14:paraId="61E5C1D2" w14:textId="2A231D9B" w:rsidR="0097009D" w:rsidRPr="002848EC" w:rsidRDefault="00000000">
            <w:pPr>
              <w:jc w:val="center"/>
              <w:rPr>
                <w:b/>
                <w:bCs/>
              </w:rPr>
            </w:pPr>
            <w:r w:rsidRPr="002848EC">
              <w:rPr>
                <w:b/>
                <w:bCs/>
              </w:rPr>
              <w:t>Email spam filter</w:t>
            </w:r>
          </w:p>
        </w:tc>
        <w:tc>
          <w:tcPr>
            <w:tcW w:w="2165" w:type="dxa"/>
          </w:tcPr>
          <w:p w14:paraId="0F873389" w14:textId="77777777" w:rsidR="002848EC" w:rsidRPr="002848EC" w:rsidRDefault="002848EC">
            <w:pPr>
              <w:jc w:val="center"/>
              <w:rPr>
                <w:b/>
                <w:bCs/>
              </w:rPr>
            </w:pPr>
          </w:p>
          <w:p w14:paraId="7522EC43" w14:textId="77777777" w:rsidR="002848EC" w:rsidRPr="002848EC" w:rsidRDefault="002848EC">
            <w:pPr>
              <w:jc w:val="center"/>
              <w:rPr>
                <w:b/>
                <w:bCs/>
              </w:rPr>
            </w:pPr>
          </w:p>
          <w:p w14:paraId="464986E1" w14:textId="50D0CBAF" w:rsidR="0097009D" w:rsidRPr="002848EC" w:rsidRDefault="00000000">
            <w:pPr>
              <w:jc w:val="center"/>
              <w:rPr>
                <w:b/>
                <w:bCs/>
              </w:rPr>
            </w:pPr>
            <w:r w:rsidRPr="002848EC">
              <w:rPr>
                <w:b/>
                <w:bCs/>
              </w:rPr>
              <w:t>Smart speaker (Alexa/Google)</w:t>
            </w:r>
          </w:p>
        </w:tc>
        <w:tc>
          <w:tcPr>
            <w:tcW w:w="2170" w:type="dxa"/>
          </w:tcPr>
          <w:p w14:paraId="5DE54935" w14:textId="77777777" w:rsidR="002848EC" w:rsidRPr="002848EC" w:rsidRDefault="002848EC">
            <w:pPr>
              <w:jc w:val="center"/>
              <w:rPr>
                <w:b/>
                <w:bCs/>
              </w:rPr>
            </w:pPr>
          </w:p>
          <w:p w14:paraId="037CA2EA" w14:textId="77777777" w:rsidR="002848EC" w:rsidRPr="002848EC" w:rsidRDefault="002848EC">
            <w:pPr>
              <w:jc w:val="center"/>
              <w:rPr>
                <w:b/>
                <w:bCs/>
              </w:rPr>
            </w:pPr>
          </w:p>
          <w:p w14:paraId="0DC84DAB" w14:textId="4036703D" w:rsidR="0097009D" w:rsidRPr="002848EC" w:rsidRDefault="00000000">
            <w:pPr>
              <w:jc w:val="center"/>
              <w:rPr>
                <w:b/>
                <w:bCs/>
              </w:rPr>
            </w:pPr>
            <w:r w:rsidRPr="002848EC">
              <w:rPr>
                <w:b/>
                <w:bCs/>
              </w:rPr>
              <w:t>Chatbots on websites</w:t>
            </w:r>
          </w:p>
        </w:tc>
      </w:tr>
      <w:tr w:rsidR="0097009D" w14:paraId="132A9AE4" w14:textId="77777777" w:rsidTr="002848EC">
        <w:trPr>
          <w:trHeight w:val="1882"/>
        </w:trPr>
        <w:tc>
          <w:tcPr>
            <w:tcW w:w="2160" w:type="dxa"/>
          </w:tcPr>
          <w:p w14:paraId="1608E4F3" w14:textId="77777777" w:rsidR="002848EC" w:rsidRPr="002848EC" w:rsidRDefault="002848EC">
            <w:pPr>
              <w:jc w:val="center"/>
              <w:rPr>
                <w:b/>
                <w:bCs/>
              </w:rPr>
            </w:pPr>
          </w:p>
          <w:p w14:paraId="3FD4E854" w14:textId="77777777" w:rsidR="002848EC" w:rsidRPr="002848EC" w:rsidRDefault="002848EC">
            <w:pPr>
              <w:jc w:val="center"/>
              <w:rPr>
                <w:b/>
                <w:bCs/>
              </w:rPr>
            </w:pPr>
          </w:p>
          <w:p w14:paraId="4E207F85" w14:textId="6E43F32D" w:rsidR="0097009D" w:rsidRPr="002848EC" w:rsidRDefault="00000000">
            <w:pPr>
              <w:jc w:val="center"/>
              <w:rPr>
                <w:b/>
                <w:bCs/>
              </w:rPr>
            </w:pPr>
            <w:r w:rsidRPr="002848EC">
              <w:rPr>
                <w:b/>
                <w:bCs/>
              </w:rPr>
              <w:t>Face recognition on phone</w:t>
            </w:r>
          </w:p>
        </w:tc>
        <w:tc>
          <w:tcPr>
            <w:tcW w:w="2419" w:type="dxa"/>
          </w:tcPr>
          <w:p w14:paraId="255DBEEC" w14:textId="77777777" w:rsidR="002848EC" w:rsidRPr="002848EC" w:rsidRDefault="002848EC">
            <w:pPr>
              <w:jc w:val="center"/>
              <w:rPr>
                <w:b/>
                <w:bCs/>
              </w:rPr>
            </w:pPr>
          </w:p>
          <w:p w14:paraId="70918F01" w14:textId="77777777" w:rsidR="002848EC" w:rsidRPr="002848EC" w:rsidRDefault="002848EC">
            <w:pPr>
              <w:jc w:val="center"/>
              <w:rPr>
                <w:b/>
                <w:bCs/>
              </w:rPr>
            </w:pPr>
          </w:p>
          <w:p w14:paraId="4FC8FF9C" w14:textId="18723615" w:rsidR="0097009D" w:rsidRPr="002848EC" w:rsidRDefault="00000000">
            <w:pPr>
              <w:jc w:val="center"/>
              <w:rPr>
                <w:b/>
                <w:bCs/>
              </w:rPr>
            </w:pPr>
            <w:r w:rsidRPr="002848EC">
              <w:rPr>
                <w:b/>
                <w:bCs/>
              </w:rPr>
              <w:t>Autocorrect/predictive text</w:t>
            </w:r>
          </w:p>
        </w:tc>
        <w:tc>
          <w:tcPr>
            <w:tcW w:w="2165" w:type="dxa"/>
          </w:tcPr>
          <w:p w14:paraId="4A4133ED" w14:textId="77777777" w:rsidR="002848EC" w:rsidRPr="002848EC" w:rsidRDefault="002848EC">
            <w:pPr>
              <w:jc w:val="center"/>
              <w:rPr>
                <w:b/>
                <w:bCs/>
              </w:rPr>
            </w:pPr>
          </w:p>
          <w:p w14:paraId="29065EBA" w14:textId="77777777" w:rsidR="002848EC" w:rsidRPr="002848EC" w:rsidRDefault="002848EC">
            <w:pPr>
              <w:jc w:val="center"/>
              <w:rPr>
                <w:b/>
                <w:bCs/>
              </w:rPr>
            </w:pPr>
          </w:p>
          <w:p w14:paraId="6D02EBE5" w14:textId="4271F665" w:rsidR="0097009D" w:rsidRPr="002848EC" w:rsidRDefault="00000000">
            <w:pPr>
              <w:jc w:val="center"/>
              <w:rPr>
                <w:b/>
                <w:bCs/>
              </w:rPr>
            </w:pPr>
            <w:r w:rsidRPr="002848EC">
              <w:rPr>
                <w:b/>
                <w:bCs/>
              </w:rPr>
              <w:t>Voice-to-text</w:t>
            </w:r>
          </w:p>
        </w:tc>
        <w:tc>
          <w:tcPr>
            <w:tcW w:w="2170" w:type="dxa"/>
          </w:tcPr>
          <w:p w14:paraId="55C00F3F" w14:textId="77777777" w:rsidR="002848EC" w:rsidRPr="002848EC" w:rsidRDefault="002848EC">
            <w:pPr>
              <w:jc w:val="center"/>
              <w:rPr>
                <w:b/>
                <w:bCs/>
              </w:rPr>
            </w:pPr>
          </w:p>
          <w:p w14:paraId="144415E8" w14:textId="77777777" w:rsidR="002848EC" w:rsidRPr="002848EC" w:rsidRDefault="002848EC">
            <w:pPr>
              <w:jc w:val="center"/>
              <w:rPr>
                <w:b/>
                <w:bCs/>
              </w:rPr>
            </w:pPr>
          </w:p>
          <w:p w14:paraId="2420A36F" w14:textId="4415D2C8" w:rsidR="0097009D" w:rsidRPr="002848EC" w:rsidRDefault="00000000">
            <w:pPr>
              <w:jc w:val="center"/>
              <w:rPr>
                <w:b/>
                <w:bCs/>
              </w:rPr>
            </w:pPr>
            <w:r w:rsidRPr="002848EC">
              <w:rPr>
                <w:b/>
                <w:bCs/>
              </w:rPr>
              <w:t>Spotify recommendations</w:t>
            </w:r>
          </w:p>
        </w:tc>
      </w:tr>
      <w:tr w:rsidR="0097009D" w14:paraId="4695FD33" w14:textId="77777777" w:rsidTr="002848EC">
        <w:trPr>
          <w:trHeight w:val="1882"/>
        </w:trPr>
        <w:tc>
          <w:tcPr>
            <w:tcW w:w="2160" w:type="dxa"/>
          </w:tcPr>
          <w:p w14:paraId="2550E286" w14:textId="77777777" w:rsidR="002848EC" w:rsidRPr="002848EC" w:rsidRDefault="002848EC">
            <w:pPr>
              <w:jc w:val="center"/>
              <w:rPr>
                <w:b/>
                <w:bCs/>
              </w:rPr>
            </w:pPr>
          </w:p>
          <w:p w14:paraId="7A426DEF" w14:textId="77777777" w:rsidR="002848EC" w:rsidRPr="002848EC" w:rsidRDefault="002848EC">
            <w:pPr>
              <w:jc w:val="center"/>
              <w:rPr>
                <w:b/>
                <w:bCs/>
              </w:rPr>
            </w:pPr>
          </w:p>
          <w:p w14:paraId="6484CDD4" w14:textId="2B0F0513" w:rsidR="0097009D" w:rsidRPr="002848EC" w:rsidRDefault="00000000">
            <w:pPr>
              <w:jc w:val="center"/>
              <w:rPr>
                <w:b/>
                <w:bCs/>
              </w:rPr>
            </w:pPr>
            <w:r w:rsidRPr="002848EC">
              <w:rPr>
                <w:b/>
                <w:bCs/>
              </w:rPr>
              <w:t>Instagram filters</w:t>
            </w:r>
          </w:p>
        </w:tc>
        <w:tc>
          <w:tcPr>
            <w:tcW w:w="2419" w:type="dxa"/>
          </w:tcPr>
          <w:p w14:paraId="6ADCF344" w14:textId="77777777" w:rsidR="002848EC" w:rsidRPr="002848EC" w:rsidRDefault="002848EC">
            <w:pPr>
              <w:jc w:val="center"/>
              <w:rPr>
                <w:b/>
                <w:bCs/>
              </w:rPr>
            </w:pPr>
          </w:p>
          <w:p w14:paraId="37953158" w14:textId="77777777" w:rsidR="002848EC" w:rsidRPr="002848EC" w:rsidRDefault="002848EC">
            <w:pPr>
              <w:jc w:val="center"/>
              <w:rPr>
                <w:b/>
                <w:bCs/>
              </w:rPr>
            </w:pPr>
          </w:p>
          <w:p w14:paraId="55D93646" w14:textId="396D77AE" w:rsidR="0097009D" w:rsidRPr="002848EC" w:rsidRDefault="00000000">
            <w:pPr>
              <w:jc w:val="center"/>
              <w:rPr>
                <w:b/>
                <w:bCs/>
              </w:rPr>
            </w:pPr>
            <w:r w:rsidRPr="002848EC">
              <w:rPr>
                <w:b/>
                <w:bCs/>
              </w:rPr>
              <w:t>Smart home devices</w:t>
            </w:r>
          </w:p>
        </w:tc>
        <w:tc>
          <w:tcPr>
            <w:tcW w:w="2165" w:type="dxa"/>
          </w:tcPr>
          <w:p w14:paraId="0E60EF64" w14:textId="77777777" w:rsidR="002848EC" w:rsidRPr="002848EC" w:rsidRDefault="002848EC">
            <w:pPr>
              <w:jc w:val="center"/>
              <w:rPr>
                <w:b/>
                <w:bCs/>
              </w:rPr>
            </w:pPr>
          </w:p>
          <w:p w14:paraId="3A8F5859" w14:textId="77777777" w:rsidR="002848EC" w:rsidRPr="002848EC" w:rsidRDefault="002848EC">
            <w:pPr>
              <w:jc w:val="center"/>
              <w:rPr>
                <w:b/>
                <w:bCs/>
              </w:rPr>
            </w:pPr>
          </w:p>
          <w:p w14:paraId="090409BA" w14:textId="37CC7ACA" w:rsidR="0097009D" w:rsidRPr="002848EC" w:rsidRDefault="00000000">
            <w:pPr>
              <w:jc w:val="center"/>
              <w:rPr>
                <w:b/>
                <w:bCs/>
              </w:rPr>
            </w:pPr>
            <w:r w:rsidRPr="002848EC">
              <w:rPr>
                <w:b/>
                <w:bCs/>
              </w:rPr>
              <w:t>Google Maps navigation</w:t>
            </w:r>
          </w:p>
        </w:tc>
        <w:tc>
          <w:tcPr>
            <w:tcW w:w="2170" w:type="dxa"/>
          </w:tcPr>
          <w:p w14:paraId="7DF23AC2" w14:textId="77777777" w:rsidR="002848EC" w:rsidRPr="002848EC" w:rsidRDefault="002848EC">
            <w:pPr>
              <w:jc w:val="center"/>
              <w:rPr>
                <w:b/>
                <w:bCs/>
              </w:rPr>
            </w:pPr>
          </w:p>
          <w:p w14:paraId="32B32046" w14:textId="77777777" w:rsidR="002848EC" w:rsidRPr="002848EC" w:rsidRDefault="002848EC">
            <w:pPr>
              <w:jc w:val="center"/>
              <w:rPr>
                <w:b/>
                <w:bCs/>
              </w:rPr>
            </w:pPr>
          </w:p>
          <w:p w14:paraId="7AF5E66E" w14:textId="50C50DE6" w:rsidR="0097009D" w:rsidRPr="002848EC" w:rsidRDefault="00000000">
            <w:pPr>
              <w:jc w:val="center"/>
              <w:rPr>
                <w:b/>
                <w:bCs/>
              </w:rPr>
            </w:pPr>
            <w:r w:rsidRPr="002848EC">
              <w:rPr>
                <w:b/>
                <w:bCs/>
              </w:rPr>
              <w:t>Snapchat filters</w:t>
            </w:r>
          </w:p>
        </w:tc>
      </w:tr>
    </w:tbl>
    <w:p w14:paraId="031F7575" w14:textId="77777777" w:rsidR="0097009D" w:rsidRDefault="0097009D"/>
    <w:sectPr w:rsidR="0097009D"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F581" w14:textId="77777777" w:rsidR="00F5240D" w:rsidRDefault="00F5240D" w:rsidP="002848EC">
      <w:pPr>
        <w:spacing w:after="0" w:line="240" w:lineRule="auto"/>
      </w:pPr>
      <w:r>
        <w:separator/>
      </w:r>
    </w:p>
  </w:endnote>
  <w:endnote w:type="continuationSeparator" w:id="0">
    <w:p w14:paraId="7DC514E5" w14:textId="77777777" w:rsidR="00F5240D" w:rsidRDefault="00F5240D" w:rsidP="00284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E0F08" w14:textId="77777777" w:rsidR="00F5240D" w:rsidRDefault="00F5240D" w:rsidP="002848EC">
      <w:pPr>
        <w:spacing w:after="0" w:line="240" w:lineRule="auto"/>
      </w:pPr>
      <w:r>
        <w:separator/>
      </w:r>
    </w:p>
  </w:footnote>
  <w:footnote w:type="continuationSeparator" w:id="0">
    <w:p w14:paraId="204A3ADC" w14:textId="77777777" w:rsidR="00F5240D" w:rsidRDefault="00F5240D" w:rsidP="002848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D36E" w14:textId="3C15060F" w:rsidR="002848EC" w:rsidRDefault="002848EC">
    <w:pPr>
      <w:pStyle w:val="Header"/>
    </w:pPr>
    <w:r>
      <w:rPr>
        <w:noProof/>
      </w:rPr>
      <w:drawing>
        <wp:anchor distT="0" distB="0" distL="114300" distR="114300" simplePos="0" relativeHeight="251658240" behindDoc="0" locked="0" layoutInCell="1" allowOverlap="1" wp14:anchorId="0D965335" wp14:editId="6FED5628">
          <wp:simplePos x="0" y="0"/>
          <wp:positionH relativeFrom="column">
            <wp:posOffset>-1019175</wp:posOffset>
          </wp:positionH>
          <wp:positionV relativeFrom="paragraph">
            <wp:posOffset>-390525</wp:posOffset>
          </wp:positionV>
          <wp:extent cx="790575" cy="790575"/>
          <wp:effectExtent l="0" t="0" r="9525" b="9525"/>
          <wp:wrapThrough wrapText="bothSides">
            <wp:wrapPolygon edited="0">
              <wp:start x="0" y="0"/>
              <wp:lineTo x="0" y="21340"/>
              <wp:lineTo x="21340" y="21340"/>
              <wp:lineTo x="21340" y="0"/>
              <wp:lineTo x="0" y="0"/>
            </wp:wrapPolygon>
          </wp:wrapThrough>
          <wp:docPr id="295301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01737" name="Picture 295301737"/>
                  <pic:cNvPicPr/>
                </pic:nvPicPr>
                <pic:blipFill>
                  <a:blip r:embed="rId1"/>
                  <a:stretch>
                    <a:fillRect/>
                  </a:stretch>
                </pic:blipFill>
                <pic:spPr>
                  <a:xfrm>
                    <a:off x="0" y="0"/>
                    <a:ext cx="790575" cy="7905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70801469">
    <w:abstractNumId w:val="8"/>
  </w:num>
  <w:num w:numId="2" w16cid:durableId="699013003">
    <w:abstractNumId w:val="6"/>
  </w:num>
  <w:num w:numId="3" w16cid:durableId="1077635719">
    <w:abstractNumId w:val="5"/>
  </w:num>
  <w:num w:numId="4" w16cid:durableId="1201043880">
    <w:abstractNumId w:val="4"/>
  </w:num>
  <w:num w:numId="5" w16cid:durableId="1274938018">
    <w:abstractNumId w:val="7"/>
  </w:num>
  <w:num w:numId="6" w16cid:durableId="236402834">
    <w:abstractNumId w:val="3"/>
  </w:num>
  <w:num w:numId="7" w16cid:durableId="500121406">
    <w:abstractNumId w:val="2"/>
  </w:num>
  <w:num w:numId="8" w16cid:durableId="597062471">
    <w:abstractNumId w:val="1"/>
  </w:num>
  <w:num w:numId="9" w16cid:durableId="125242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848EC"/>
    <w:rsid w:val="0029639D"/>
    <w:rsid w:val="00326F90"/>
    <w:rsid w:val="004C12B7"/>
    <w:rsid w:val="0097009D"/>
    <w:rsid w:val="00AA1D8D"/>
    <w:rsid w:val="00B47730"/>
    <w:rsid w:val="00CB0664"/>
    <w:rsid w:val="00F5240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DF261C"/>
  <w14:defaultImageDpi w14:val="300"/>
  <w15:docId w15:val="{28F2C9F9-5184-4A9E-AF53-C3FE62E3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Chris Calder</cp:lastModifiedBy>
  <cp:revision>2</cp:revision>
  <dcterms:created xsi:type="dcterms:W3CDTF">2013-12-23T23:15:00Z</dcterms:created>
  <dcterms:modified xsi:type="dcterms:W3CDTF">2025-12-31T17:47:00Z</dcterms:modified>
  <cp:category/>
</cp:coreProperties>
</file>